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624" w:rsidRPr="00D958BB" w:rsidRDefault="009F0624" w:rsidP="009F0624">
      <w:pPr>
        <w:adjustRightInd w:val="0"/>
        <w:snapToGrid w:val="0"/>
        <w:jc w:val="center"/>
        <w:rPr>
          <w:rFonts w:ascii="仿宋" w:eastAsia="仿宋" w:hAnsi="仿宋" w:cs="宋体" w:hint="eastAsia"/>
          <w:kern w:val="0"/>
          <w:sz w:val="28"/>
          <w:szCs w:val="28"/>
        </w:rPr>
      </w:pPr>
    </w:p>
    <w:p w:rsidR="009F0624" w:rsidRPr="00D958BB" w:rsidRDefault="009F0624" w:rsidP="009F0624">
      <w:pPr>
        <w:adjustRightInd w:val="0"/>
        <w:snapToGrid w:val="0"/>
        <w:jc w:val="center"/>
        <w:rPr>
          <w:rFonts w:ascii="仿宋" w:eastAsia="仿宋" w:hAnsi="仿宋" w:cs="宋体"/>
          <w:kern w:val="0"/>
          <w:sz w:val="28"/>
          <w:szCs w:val="28"/>
        </w:rPr>
      </w:pPr>
    </w:p>
    <w:p w:rsidR="009F0624" w:rsidRPr="00D958BB" w:rsidRDefault="009F0624" w:rsidP="009F0624">
      <w:pPr>
        <w:adjustRightInd w:val="0"/>
        <w:snapToGrid w:val="0"/>
        <w:jc w:val="center"/>
        <w:rPr>
          <w:rFonts w:ascii="仿宋" w:eastAsia="仿宋" w:hAnsi="仿宋" w:cs="宋体"/>
          <w:kern w:val="0"/>
          <w:sz w:val="28"/>
          <w:szCs w:val="28"/>
        </w:rPr>
      </w:pPr>
    </w:p>
    <w:p w:rsidR="009F0624" w:rsidRPr="00D958BB" w:rsidRDefault="009F0624" w:rsidP="009F0624">
      <w:pPr>
        <w:adjustRightInd w:val="0"/>
        <w:snapToGrid w:val="0"/>
        <w:jc w:val="center"/>
        <w:rPr>
          <w:rFonts w:ascii="华文行楷" w:eastAsia="华文行楷"/>
          <w:b/>
          <w:bCs/>
          <w:sz w:val="72"/>
          <w:szCs w:val="72"/>
        </w:rPr>
      </w:pPr>
      <w:bookmarkStart w:id="0" w:name="OLE_LINK19"/>
      <w:r w:rsidRPr="00D958BB">
        <w:rPr>
          <w:rFonts w:ascii="华文行楷" w:eastAsia="华文行楷" w:hint="eastAsia"/>
          <w:b/>
          <w:bCs/>
          <w:sz w:val="72"/>
          <w:szCs w:val="72"/>
        </w:rPr>
        <w:t>南京审计大学金审学院</w:t>
      </w:r>
    </w:p>
    <w:bookmarkEnd w:id="0"/>
    <w:p w:rsidR="009F0624" w:rsidRPr="00D958BB" w:rsidRDefault="009F0624" w:rsidP="009F0624">
      <w:pPr>
        <w:adjustRightInd w:val="0"/>
        <w:snapToGrid w:val="0"/>
        <w:jc w:val="center"/>
        <w:rPr>
          <w:rFonts w:ascii="黑体" w:eastAsia="黑体"/>
          <w:b/>
          <w:bCs/>
          <w:sz w:val="52"/>
        </w:rPr>
      </w:pPr>
    </w:p>
    <w:p w:rsidR="009F0624" w:rsidRPr="00D958BB" w:rsidRDefault="009F0624" w:rsidP="009F0624">
      <w:pPr>
        <w:adjustRightInd w:val="0"/>
        <w:snapToGrid w:val="0"/>
        <w:jc w:val="center"/>
        <w:rPr>
          <w:rFonts w:ascii="黑体" w:eastAsia="黑体"/>
          <w:b/>
          <w:bCs/>
          <w:sz w:val="52"/>
        </w:rPr>
      </w:pPr>
    </w:p>
    <w:p w:rsidR="009F0624" w:rsidRPr="00D958BB" w:rsidRDefault="009F0624" w:rsidP="009F0624">
      <w:pPr>
        <w:adjustRightInd w:val="0"/>
        <w:snapToGrid w:val="0"/>
        <w:jc w:val="center"/>
        <w:rPr>
          <w:rFonts w:ascii="黑体" w:eastAsia="黑体"/>
          <w:b/>
          <w:bCs/>
          <w:sz w:val="44"/>
          <w:szCs w:val="44"/>
        </w:rPr>
      </w:pPr>
      <w:bookmarkStart w:id="1" w:name="OLE_LINK20"/>
      <w:r w:rsidRPr="00D958BB">
        <w:rPr>
          <w:rFonts w:ascii="黑体" w:eastAsia="黑体" w:hint="eastAsia"/>
          <w:b/>
          <w:bCs/>
          <w:sz w:val="44"/>
          <w:szCs w:val="44"/>
        </w:rPr>
        <w:t>《</w:t>
      </w:r>
      <w:r w:rsidR="00C90472">
        <w:rPr>
          <w:rFonts w:ascii="黑体" w:eastAsia="黑体" w:hint="eastAsia"/>
          <w:b/>
          <w:bCs/>
          <w:sz w:val="44"/>
          <w:szCs w:val="44"/>
        </w:rPr>
        <w:t>城市公园景观</w:t>
      </w:r>
      <w:r w:rsidR="00522CDC">
        <w:rPr>
          <w:rFonts w:ascii="黑体" w:eastAsia="黑体" w:hint="eastAsia"/>
          <w:b/>
          <w:bCs/>
          <w:sz w:val="44"/>
          <w:szCs w:val="44"/>
        </w:rPr>
        <w:t>项目设计实训</w:t>
      </w:r>
      <w:r w:rsidRPr="00D958BB">
        <w:rPr>
          <w:rFonts w:ascii="黑体" w:eastAsia="黑体" w:hint="eastAsia"/>
          <w:b/>
          <w:bCs/>
          <w:sz w:val="44"/>
          <w:szCs w:val="44"/>
        </w:rPr>
        <w:t>》教学大纲</w:t>
      </w:r>
    </w:p>
    <w:bookmarkEnd w:id="1"/>
    <w:p w:rsidR="009F0624" w:rsidRPr="00D958BB" w:rsidRDefault="009F0624" w:rsidP="009F0624">
      <w:pPr>
        <w:adjustRightInd w:val="0"/>
        <w:snapToGrid w:val="0"/>
        <w:jc w:val="center"/>
        <w:rPr>
          <w:rFonts w:ascii="宋体" w:hAnsi="宋体"/>
          <w:sz w:val="44"/>
          <w:szCs w:val="44"/>
        </w:rPr>
      </w:pPr>
    </w:p>
    <w:p w:rsidR="009F0624" w:rsidRPr="00D958BB" w:rsidRDefault="009F0624" w:rsidP="009F0624">
      <w:pPr>
        <w:adjustRightInd w:val="0"/>
        <w:snapToGrid w:val="0"/>
        <w:spacing w:line="360" w:lineRule="auto"/>
        <w:jc w:val="center"/>
        <w:rPr>
          <w:rFonts w:ascii="黑体" w:eastAsia="黑体"/>
          <w:b/>
          <w:bCs/>
          <w:sz w:val="44"/>
          <w:szCs w:val="44"/>
        </w:rPr>
      </w:pPr>
    </w:p>
    <w:p w:rsidR="009F0624" w:rsidRPr="00C90472" w:rsidRDefault="009F0624" w:rsidP="00C90472">
      <w:pPr>
        <w:tabs>
          <w:tab w:val="center" w:pos="4153"/>
          <w:tab w:val="left" w:pos="6999"/>
        </w:tabs>
        <w:adjustRightInd w:val="0"/>
        <w:snapToGrid w:val="0"/>
        <w:spacing w:line="360" w:lineRule="auto"/>
        <w:jc w:val="center"/>
        <w:rPr>
          <w:rFonts w:ascii="黑体" w:eastAsia="黑体"/>
          <w:b/>
          <w:bCs/>
          <w:sz w:val="15"/>
          <w:szCs w:val="21"/>
        </w:rPr>
      </w:pPr>
      <w:bookmarkStart w:id="2" w:name="OLE_LINK21"/>
      <w:r w:rsidRPr="00C90472">
        <w:rPr>
          <w:rFonts w:ascii="黑体" w:eastAsia="黑体" w:hint="eastAsia"/>
          <w:b/>
          <w:bCs/>
          <w:sz w:val="28"/>
          <w:szCs w:val="44"/>
        </w:rPr>
        <w:t>（</w:t>
      </w:r>
      <w:r w:rsidR="00C90472" w:rsidRPr="00C90472">
        <w:rPr>
          <w:rFonts w:ascii="Dotum" w:eastAsia="Dotum" w:hAnsi="Dotum"/>
          <w:b/>
          <w:bCs/>
          <w:sz w:val="28"/>
          <w:szCs w:val="44"/>
        </w:rPr>
        <w:t>Design training of urban park landscape project</w:t>
      </w:r>
      <w:r w:rsidRPr="00C90472">
        <w:rPr>
          <w:rFonts w:ascii="黑体" w:eastAsia="黑体" w:hint="eastAsia"/>
          <w:b/>
          <w:bCs/>
          <w:sz w:val="28"/>
          <w:szCs w:val="44"/>
        </w:rPr>
        <w:t>）</w:t>
      </w:r>
      <w:bookmarkEnd w:id="2"/>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jc w:val="center"/>
        <w:rPr>
          <w:rFonts w:ascii="黑体" w:eastAsia="黑体"/>
          <w:b/>
          <w:bCs/>
          <w:szCs w:val="21"/>
        </w:rPr>
      </w:pPr>
    </w:p>
    <w:p w:rsidR="009F0624" w:rsidRPr="00D958BB" w:rsidRDefault="009F0624" w:rsidP="009F0624">
      <w:pPr>
        <w:adjustRightInd w:val="0"/>
        <w:snapToGrid w:val="0"/>
        <w:spacing w:line="360" w:lineRule="auto"/>
        <w:ind w:firstLineChars="900" w:firstLine="2700"/>
        <w:rPr>
          <w:rFonts w:eastAsia="黑体"/>
          <w:sz w:val="30"/>
        </w:rPr>
      </w:pPr>
      <w:r w:rsidRPr="00D958BB">
        <w:rPr>
          <w:rFonts w:eastAsia="黑体" w:hint="eastAsia"/>
          <w:sz w:val="30"/>
        </w:rPr>
        <w:t>制定单位：</w:t>
      </w:r>
      <w:r w:rsidRPr="00D958BB">
        <w:rPr>
          <w:rFonts w:ascii="宋体" w:hAnsi="宋体" w:hint="eastAsia"/>
          <w:sz w:val="30"/>
        </w:rPr>
        <w:t>艺术</w:t>
      </w:r>
      <w:r w:rsidR="0016544E">
        <w:rPr>
          <w:rFonts w:ascii="宋体" w:hAnsi="宋体" w:hint="eastAsia"/>
          <w:sz w:val="30"/>
        </w:rPr>
        <w:t>设计</w:t>
      </w:r>
      <w:r w:rsidRPr="00D958BB">
        <w:rPr>
          <w:rFonts w:ascii="宋体" w:hAnsi="宋体" w:hint="eastAsia"/>
          <w:sz w:val="30"/>
        </w:rPr>
        <w:t>学院</w:t>
      </w:r>
    </w:p>
    <w:p w:rsidR="009F0624" w:rsidRPr="00D958BB" w:rsidRDefault="009F0624" w:rsidP="009F0624">
      <w:pPr>
        <w:adjustRightInd w:val="0"/>
        <w:snapToGrid w:val="0"/>
        <w:spacing w:line="360" w:lineRule="auto"/>
        <w:ind w:firstLineChars="900" w:firstLine="2700"/>
        <w:rPr>
          <w:rFonts w:eastAsia="黑体"/>
          <w:sz w:val="30"/>
        </w:rPr>
      </w:pPr>
      <w:r w:rsidRPr="00D958BB">
        <w:rPr>
          <w:rFonts w:eastAsia="黑体" w:hint="eastAsia"/>
          <w:sz w:val="30"/>
        </w:rPr>
        <w:t>制</w:t>
      </w:r>
      <w:r w:rsidRPr="00D958BB">
        <w:rPr>
          <w:rFonts w:eastAsia="黑体" w:hint="eastAsia"/>
          <w:sz w:val="30"/>
        </w:rPr>
        <w:t xml:space="preserve"> </w:t>
      </w:r>
      <w:r w:rsidRPr="00D958BB">
        <w:rPr>
          <w:rFonts w:eastAsia="黑体" w:hint="eastAsia"/>
          <w:sz w:val="30"/>
        </w:rPr>
        <w:t>定</w:t>
      </w:r>
      <w:r w:rsidRPr="00D958BB">
        <w:rPr>
          <w:rFonts w:eastAsia="黑体" w:hint="eastAsia"/>
          <w:sz w:val="30"/>
        </w:rPr>
        <w:t xml:space="preserve"> </w:t>
      </w:r>
      <w:r w:rsidRPr="00D958BB">
        <w:rPr>
          <w:rFonts w:eastAsia="黑体" w:hint="eastAsia"/>
          <w:sz w:val="30"/>
        </w:rPr>
        <w:t>人：</w:t>
      </w:r>
      <w:r w:rsidR="000538AD">
        <w:rPr>
          <w:rFonts w:ascii="宋体" w:hAnsi="宋体" w:hint="eastAsia"/>
          <w:sz w:val="30"/>
        </w:rPr>
        <w:t>吕游</w:t>
      </w:r>
    </w:p>
    <w:p w:rsidR="009F0624" w:rsidRPr="00D958BB" w:rsidRDefault="009F0624" w:rsidP="009F0624">
      <w:pPr>
        <w:adjustRightInd w:val="0"/>
        <w:snapToGrid w:val="0"/>
        <w:spacing w:line="360" w:lineRule="auto"/>
        <w:ind w:firstLineChars="900" w:firstLine="2700"/>
        <w:rPr>
          <w:rFonts w:ascii="宋体" w:hAnsi="宋体"/>
          <w:sz w:val="30"/>
        </w:rPr>
      </w:pPr>
      <w:r w:rsidRPr="00D958BB">
        <w:rPr>
          <w:rFonts w:eastAsia="黑体" w:hint="eastAsia"/>
          <w:sz w:val="30"/>
        </w:rPr>
        <w:t>审</w:t>
      </w:r>
      <w:r w:rsidRPr="00D958BB">
        <w:rPr>
          <w:rFonts w:eastAsia="黑体" w:hint="eastAsia"/>
          <w:sz w:val="30"/>
        </w:rPr>
        <w:t xml:space="preserve"> </w:t>
      </w:r>
      <w:r w:rsidRPr="00D958BB">
        <w:rPr>
          <w:rFonts w:eastAsia="黑体" w:hint="eastAsia"/>
          <w:sz w:val="30"/>
        </w:rPr>
        <w:t>核</w:t>
      </w:r>
      <w:r w:rsidRPr="00D958BB">
        <w:rPr>
          <w:rFonts w:eastAsia="黑体" w:hint="eastAsia"/>
          <w:sz w:val="30"/>
        </w:rPr>
        <w:t xml:space="preserve"> </w:t>
      </w:r>
      <w:r w:rsidRPr="00D958BB">
        <w:rPr>
          <w:rFonts w:eastAsia="黑体" w:hint="eastAsia"/>
          <w:sz w:val="30"/>
        </w:rPr>
        <w:t>人：</w:t>
      </w:r>
      <w:r w:rsidR="003D6D96">
        <w:rPr>
          <w:rFonts w:ascii="宋体" w:hAnsi="宋体" w:hint="eastAsia"/>
          <w:sz w:val="30"/>
        </w:rPr>
        <w:t>陈良梅</w:t>
      </w:r>
    </w:p>
    <w:p w:rsidR="009F0624" w:rsidRPr="00D958BB" w:rsidRDefault="009F0624" w:rsidP="009F0624">
      <w:pPr>
        <w:adjustRightInd w:val="0"/>
        <w:snapToGrid w:val="0"/>
        <w:spacing w:line="360" w:lineRule="auto"/>
        <w:ind w:firstLineChars="900" w:firstLine="2700"/>
        <w:rPr>
          <w:rFonts w:ascii="黑体" w:eastAsia="黑体"/>
          <w:b/>
          <w:bCs/>
          <w:szCs w:val="21"/>
        </w:rPr>
      </w:pPr>
      <w:r w:rsidRPr="00D958BB">
        <w:rPr>
          <w:rFonts w:eastAsia="黑体" w:hint="eastAsia"/>
          <w:sz w:val="30"/>
        </w:rPr>
        <w:t>编写时间：</w:t>
      </w:r>
      <w:r w:rsidRPr="00D958BB">
        <w:rPr>
          <w:rFonts w:ascii="宋体" w:hAnsi="宋体" w:hint="eastAsia"/>
          <w:sz w:val="30"/>
        </w:rPr>
        <w:t>201</w:t>
      </w:r>
      <w:r w:rsidR="0016544E">
        <w:rPr>
          <w:rFonts w:ascii="宋体" w:hAnsi="宋体" w:hint="eastAsia"/>
          <w:sz w:val="30"/>
        </w:rPr>
        <w:t>7</w:t>
      </w:r>
      <w:r w:rsidRPr="00D958BB">
        <w:rPr>
          <w:rFonts w:ascii="宋体" w:hAnsi="宋体" w:hint="eastAsia"/>
          <w:sz w:val="30"/>
        </w:rPr>
        <w:t>年</w:t>
      </w:r>
      <w:r w:rsidR="000538AD">
        <w:rPr>
          <w:rFonts w:ascii="宋体" w:hAnsi="宋体" w:hint="eastAsia"/>
          <w:sz w:val="30"/>
        </w:rPr>
        <w:t>12</w:t>
      </w:r>
      <w:r w:rsidRPr="00D958BB">
        <w:rPr>
          <w:rFonts w:ascii="宋体" w:hAnsi="宋体" w:hint="eastAsia"/>
          <w:sz w:val="30"/>
        </w:rPr>
        <w:t>月</w:t>
      </w:r>
      <w:r w:rsidR="000538AD">
        <w:rPr>
          <w:rFonts w:ascii="宋体" w:hAnsi="宋体" w:hint="eastAsia"/>
          <w:sz w:val="30"/>
        </w:rPr>
        <w:t>1</w:t>
      </w:r>
      <w:r w:rsidRPr="00D958BB">
        <w:rPr>
          <w:rFonts w:ascii="宋体" w:hAnsi="宋体" w:hint="eastAsia"/>
          <w:sz w:val="30"/>
        </w:rPr>
        <w:t>日</w:t>
      </w:r>
    </w:p>
    <w:p w:rsidR="009F0624" w:rsidRPr="00D958BB" w:rsidRDefault="009F0624" w:rsidP="009F0624">
      <w:pPr>
        <w:adjustRightInd w:val="0"/>
        <w:snapToGrid w:val="0"/>
        <w:spacing w:line="360" w:lineRule="auto"/>
        <w:rPr>
          <w:rFonts w:ascii="黑体" w:eastAsia="黑体" w:hAnsi="宋体"/>
          <w:b/>
        </w:rPr>
      </w:pPr>
    </w:p>
    <w:p w:rsidR="009F0624" w:rsidRPr="00D958BB" w:rsidRDefault="009F0624" w:rsidP="009F0624">
      <w:pPr>
        <w:adjustRightInd w:val="0"/>
        <w:snapToGrid w:val="0"/>
        <w:spacing w:line="360" w:lineRule="auto"/>
        <w:rPr>
          <w:rFonts w:ascii="黑体" w:eastAsia="黑体" w:hAnsi="宋体"/>
          <w:b/>
        </w:rPr>
      </w:pPr>
    </w:p>
    <w:p w:rsidR="009F0624" w:rsidRPr="00D958BB" w:rsidRDefault="009F0624" w:rsidP="009F0624">
      <w:pPr>
        <w:adjustRightInd w:val="0"/>
        <w:snapToGrid w:val="0"/>
        <w:spacing w:line="360" w:lineRule="auto"/>
        <w:rPr>
          <w:rFonts w:ascii="黑体" w:eastAsia="黑体" w:hAnsi="宋体"/>
          <w:b/>
        </w:rPr>
      </w:pPr>
    </w:p>
    <w:p w:rsidR="0016544E" w:rsidRPr="00D958BB" w:rsidRDefault="004E6EBC" w:rsidP="0016544E">
      <w:pPr>
        <w:adjustRightInd w:val="0"/>
        <w:snapToGrid w:val="0"/>
        <w:spacing w:line="360" w:lineRule="auto"/>
        <w:jc w:val="center"/>
        <w:rPr>
          <w:rFonts w:ascii="黑体" w:eastAsia="黑体" w:hAnsi="宋体"/>
          <w:b/>
          <w:sz w:val="32"/>
        </w:rPr>
      </w:pPr>
      <w:r>
        <w:rPr>
          <w:rFonts w:ascii="宋体" w:eastAsia="宋体" w:hAnsi="宋体" w:cs="宋体" w:hint="eastAsia"/>
          <w:color w:val="333333"/>
          <w:kern w:val="0"/>
          <w:szCs w:val="21"/>
        </w:rPr>
        <w:lastRenderedPageBreak/>
        <w:t xml:space="preserve">  </w:t>
      </w:r>
      <w:r w:rsidR="0016544E" w:rsidRPr="00D958BB">
        <w:rPr>
          <w:rFonts w:ascii="黑体" w:eastAsia="黑体" w:hAnsi="宋体" w:hint="eastAsia"/>
          <w:b/>
          <w:sz w:val="32"/>
        </w:rPr>
        <w:t>课程说明</w:t>
      </w:r>
    </w:p>
    <w:p w:rsidR="0091514C" w:rsidRPr="0016544E" w:rsidRDefault="0016544E" w:rsidP="0016544E">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3036DC" w:rsidRDefault="003036DC" w:rsidP="003036DC">
      <w:pPr>
        <w:spacing w:line="360" w:lineRule="auto"/>
        <w:ind w:firstLineChars="200" w:firstLine="420"/>
        <w:rPr>
          <w:lang w:val="zh-CN"/>
        </w:rPr>
      </w:pPr>
      <w:r>
        <w:rPr>
          <w:lang w:val="zh-CN"/>
        </w:rPr>
        <w:t>本课程是环境艺术设计专业</w:t>
      </w:r>
      <w:r>
        <w:rPr>
          <w:rFonts w:hint="eastAsia"/>
          <w:lang w:val="zh-CN"/>
        </w:rPr>
        <w:t>景观设计方向</w:t>
      </w:r>
      <w:r>
        <w:rPr>
          <w:lang w:val="zh-CN"/>
        </w:rPr>
        <w:t>的必修专业课程</w:t>
      </w:r>
      <w:r>
        <w:rPr>
          <w:rFonts w:hint="eastAsia"/>
          <w:lang w:val="zh-CN"/>
        </w:rPr>
        <w:t>中的一门实践性较强的课程</w:t>
      </w:r>
      <w:r>
        <w:rPr>
          <w:lang w:val="zh-CN"/>
        </w:rPr>
        <w:t>，</w:t>
      </w:r>
      <w:r>
        <w:rPr>
          <w:rFonts w:hint="eastAsia"/>
          <w:lang w:val="zh-CN"/>
        </w:rPr>
        <w:t>它是培养学生在确定一个设计理念的基础上，构思、设计一个具体的而非抽象的空间布局，同时将景观空间形态、功能分区、景观小品、景观用地布局、景观道路、园林植物等融合起来表现的设计。它是一个以空间布局为主、包含理性和感性思考的综合构思与表达过程，也是景观设计、园林设计专业学生必须掌握的一项重要技能。</w:t>
      </w:r>
      <w:r>
        <w:rPr>
          <w:lang w:val="zh-CN"/>
        </w:rPr>
        <w:t>通过</w:t>
      </w:r>
      <w:r>
        <w:rPr>
          <w:rFonts w:hint="eastAsia"/>
          <w:lang w:val="zh-CN"/>
        </w:rPr>
        <w:t>该实训课程</w:t>
      </w:r>
      <w:r>
        <w:rPr>
          <w:lang w:val="zh-CN"/>
        </w:rPr>
        <w:t>，使学生对于景观设计</w:t>
      </w:r>
      <w:r>
        <w:rPr>
          <w:rFonts w:hint="eastAsia"/>
          <w:lang w:val="zh-CN"/>
        </w:rPr>
        <w:t>实践有一定的掌握</w:t>
      </w:r>
      <w:r>
        <w:rPr>
          <w:lang w:val="zh-CN"/>
        </w:rPr>
        <w:t>，了解景观设计的目的和设计的基本原则，以及改善人类环境、保护自然生态的重要意义</w:t>
      </w:r>
      <w:r>
        <w:rPr>
          <w:rFonts w:hint="eastAsia"/>
          <w:lang w:val="zh-CN"/>
        </w:rPr>
        <w:t>，以及具体项目的具体实施。</w:t>
      </w:r>
    </w:p>
    <w:p w:rsidR="00522CDC" w:rsidRPr="00EC358D" w:rsidRDefault="00522CDC" w:rsidP="003D6D96">
      <w:pPr>
        <w:spacing w:beforeLines="50" w:afterLines="50" w:line="300" w:lineRule="auto"/>
        <w:ind w:firstLineChars="200" w:firstLine="422"/>
        <w:rPr>
          <w:rStyle w:val="apple-style-span"/>
          <w:b/>
        </w:rPr>
      </w:pPr>
      <w:r>
        <w:rPr>
          <w:rStyle w:val="apple-style-span"/>
          <w:rFonts w:hint="eastAsia"/>
          <w:b/>
        </w:rPr>
        <w:t>二</w:t>
      </w:r>
      <w:r w:rsidRPr="00EC358D">
        <w:rPr>
          <w:rStyle w:val="apple-style-span"/>
          <w:rFonts w:hint="eastAsia"/>
          <w:b/>
        </w:rPr>
        <w:t>、</w:t>
      </w:r>
      <w:r w:rsidRPr="00EC358D">
        <w:rPr>
          <w:rStyle w:val="apple-style-span"/>
          <w:b/>
        </w:rPr>
        <w:t>课程设计思路</w:t>
      </w:r>
    </w:p>
    <w:p w:rsidR="00522CDC" w:rsidRPr="003036DC" w:rsidRDefault="00522CDC" w:rsidP="003036DC">
      <w:pPr>
        <w:spacing w:line="360" w:lineRule="auto"/>
        <w:ind w:firstLineChars="200" w:firstLine="420"/>
        <w:rPr>
          <w:lang w:val="zh-CN"/>
        </w:rPr>
      </w:pPr>
      <w:r w:rsidRPr="003036DC">
        <w:rPr>
          <w:lang w:val="zh-CN"/>
        </w:rPr>
        <w:t>课程采用灵活多样的教学方法设计和组织教学过程，通过大量实际案例引导学生主动分析各个空间设计的要点，课堂上模拟设计师工作情境进行市场调研、主题构思、定位分析、草图方案、图纸定稿和作品演示等环节，激发学生的学习积极性，并为实际岗位能力提供真实而有效的服务。课程设计符合专业人才培养目标和专业相关技术领域职业岗位群的任职要求，对环境设计专业课程体系起支撑作用。</w:t>
      </w:r>
    </w:p>
    <w:p w:rsidR="00522CDC" w:rsidRPr="0014760E" w:rsidRDefault="00522CDC" w:rsidP="003D6D96">
      <w:pPr>
        <w:spacing w:beforeLines="50" w:afterLines="50" w:line="300" w:lineRule="auto"/>
        <w:ind w:firstLineChars="196" w:firstLine="413"/>
        <w:rPr>
          <w:rStyle w:val="apple-style-span"/>
          <w:b/>
          <w:szCs w:val="21"/>
        </w:rPr>
      </w:pPr>
      <w:r>
        <w:rPr>
          <w:rStyle w:val="apple-style-span"/>
          <w:rFonts w:hint="eastAsia"/>
          <w:b/>
          <w:szCs w:val="21"/>
        </w:rPr>
        <w:t>三、</w:t>
      </w:r>
      <w:r w:rsidRPr="0014760E">
        <w:rPr>
          <w:rStyle w:val="apple-style-span"/>
          <w:b/>
          <w:szCs w:val="21"/>
        </w:rPr>
        <w:t>课程培养目标</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b/>
          <w:bCs/>
          <w:kern w:val="0"/>
          <w:szCs w:val="21"/>
        </w:rPr>
        <w:t>（一）专业能力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1．能主动获取和收集信息，撰写设计分析书。</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2．能用工具准确进行各类公共空间的勘察与测量。</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3．能整合设计理论知识转化为设计实践的应用能力。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4．能进行项目设计管理和工作过程控制。</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5．能进行设计方案的整体把握，具备设计思维能力和创意能力。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6．能进行设计项目分析和讲解，具有设计表达能力。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7．能进行各类设计图纸制作，具备设计表现能力。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8．能主动进行学习，具备可持续发展能力。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b/>
          <w:bCs/>
          <w:kern w:val="0"/>
          <w:szCs w:val="21"/>
        </w:rPr>
        <w:t>(二) 社会能力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1．具有较强的语言表达能力、职业沟通能力和协调能力；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2．具有团队合作和协作精神；</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3．具有良好的心理素质、诚信品格和社会责任感；</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4．具有踏实肯干的工作作风和主动、热情、耐心的服务意识。</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b/>
          <w:bCs/>
          <w:kern w:val="0"/>
          <w:szCs w:val="21"/>
        </w:rPr>
        <w:t>(三) 方法能力</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1．能自主学习新知识、新技术；</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2．能通过各种先进媒体资源查找所需信息；</w:t>
      </w:r>
    </w:p>
    <w:p w:rsidR="00522CD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3．能具有较好的自我管理能力和可持续发展能力；</w:t>
      </w:r>
      <w:bookmarkStart w:id="3" w:name="_GoBack"/>
      <w:bookmarkEnd w:id="3"/>
    </w:p>
    <w:p w:rsidR="003036DC" w:rsidRDefault="003036DC" w:rsidP="00522CDC">
      <w:pPr>
        <w:widowControl/>
        <w:spacing w:line="272" w:lineRule="atLeast"/>
        <w:jc w:val="left"/>
        <w:rPr>
          <w:rFonts w:ascii="宋体" w:hAnsi="宋体" w:cs="宋体"/>
          <w:kern w:val="0"/>
          <w:szCs w:val="21"/>
        </w:rPr>
      </w:pPr>
    </w:p>
    <w:p w:rsidR="003036DC" w:rsidRPr="003036DC" w:rsidRDefault="003036DC" w:rsidP="003D6D96">
      <w:pPr>
        <w:spacing w:beforeLines="50" w:afterLines="50" w:line="300" w:lineRule="auto"/>
        <w:rPr>
          <w:rStyle w:val="apple-style-span"/>
          <w:b/>
          <w:szCs w:val="21"/>
        </w:rPr>
      </w:pPr>
      <w:r w:rsidRPr="003036DC">
        <w:rPr>
          <w:rStyle w:val="apple-style-span"/>
          <w:rFonts w:hint="eastAsia"/>
          <w:b/>
          <w:szCs w:val="21"/>
        </w:rPr>
        <w:t>学时要求与分配：</w:t>
      </w:r>
    </w:p>
    <w:p w:rsidR="003036DC" w:rsidRDefault="003036DC" w:rsidP="003036DC">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3036DC" w:rsidRDefault="003036DC" w:rsidP="003036DC">
      <w:pPr>
        <w:adjustRightInd w:val="0"/>
        <w:snapToGrid w:val="0"/>
        <w:spacing w:line="360" w:lineRule="auto"/>
        <w:ind w:firstLineChars="500" w:firstLine="1050"/>
        <w:rPr>
          <w:rFonts w:ascii="宋体" w:eastAsia="黑体" w:hAnsi="宋体"/>
          <w:sz w:val="24"/>
        </w:rPr>
      </w:pPr>
      <w:r>
        <w:rPr>
          <w:rFonts w:ascii="宋体" w:hAnsi="宋体" w:hint="eastAsia"/>
        </w:rPr>
        <w:t>60课时</w:t>
      </w:r>
    </w:p>
    <w:p w:rsidR="003036DC" w:rsidRPr="00D942EB" w:rsidRDefault="003036DC" w:rsidP="003036DC">
      <w:pPr>
        <w:spacing w:line="360" w:lineRule="auto"/>
        <w:ind w:firstLine="480"/>
        <w:rPr>
          <w:rFonts w:ascii="宋体" w:eastAsia="黑体" w:hAnsi="宋体"/>
          <w:sz w:val="24"/>
        </w:rPr>
      </w:pPr>
      <w:r>
        <w:rPr>
          <w:rFonts w:ascii="宋体" w:eastAsia="黑体" w:hAnsi="宋体" w:hint="eastAsia"/>
          <w:sz w:val="24"/>
        </w:rPr>
        <w:t>（二）</w:t>
      </w:r>
      <w:r w:rsidRPr="00D942EB">
        <w:rPr>
          <w:rFonts w:eastAsia="黑体" w:hint="eastAsia"/>
        </w:rPr>
        <w:t>《</w:t>
      </w:r>
      <w:r w:rsidRPr="00D942EB">
        <w:rPr>
          <w:rFonts w:ascii="宋体" w:eastAsia="黑体" w:hAnsi="宋体" w:hint="eastAsia"/>
          <w:sz w:val="24"/>
        </w:rPr>
        <w:t>家装项目设计实训》教学内容设计与学时分配表</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155"/>
        <w:gridCol w:w="1887"/>
        <w:gridCol w:w="2448"/>
        <w:gridCol w:w="2932"/>
        <w:gridCol w:w="656"/>
      </w:tblGrid>
      <w:tr w:rsidR="003036DC" w:rsidTr="006623BF">
        <w:trPr>
          <w:trHeight w:val="688"/>
        </w:trPr>
        <w:tc>
          <w:tcPr>
            <w:tcW w:w="528"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 xml:space="preserve">单元       </w:t>
            </w:r>
          </w:p>
        </w:tc>
        <w:tc>
          <w:tcPr>
            <w:tcW w:w="1155"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工作任务</w:t>
            </w:r>
          </w:p>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 xml:space="preserve">  </w:t>
            </w:r>
          </w:p>
        </w:tc>
        <w:tc>
          <w:tcPr>
            <w:tcW w:w="1887"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 xml:space="preserve">主要知识点  </w:t>
            </w:r>
          </w:p>
          <w:p w:rsidR="003036DC" w:rsidRDefault="003036DC" w:rsidP="006623BF">
            <w:pPr>
              <w:spacing w:line="300" w:lineRule="auto"/>
              <w:rPr>
                <w:rStyle w:val="apple-style-span"/>
                <w:rFonts w:ascii="宋体" w:hAnsi="宋体"/>
                <w:szCs w:val="21"/>
              </w:rPr>
            </w:pPr>
            <w:r>
              <w:rPr>
                <w:rStyle w:val="apple-style-span"/>
                <w:rFonts w:ascii="宋体" w:hAnsi="宋体" w:hint="eastAsia"/>
                <w:b/>
                <w:bCs/>
                <w:szCs w:val="21"/>
              </w:rPr>
              <w:t>（应知）</w:t>
            </w:r>
          </w:p>
        </w:tc>
        <w:tc>
          <w:tcPr>
            <w:tcW w:w="2448"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 xml:space="preserve">教学内容  </w:t>
            </w:r>
          </w:p>
          <w:p w:rsidR="003036DC" w:rsidRDefault="003036DC" w:rsidP="006623BF">
            <w:pPr>
              <w:spacing w:line="300" w:lineRule="auto"/>
              <w:rPr>
                <w:rStyle w:val="apple-style-span"/>
                <w:rFonts w:ascii="宋体" w:hAnsi="宋体"/>
                <w:szCs w:val="21"/>
              </w:rPr>
            </w:pPr>
            <w:r>
              <w:rPr>
                <w:rStyle w:val="apple-style-span"/>
                <w:rFonts w:ascii="宋体" w:hAnsi="宋体" w:hint="eastAsia"/>
                <w:b/>
                <w:bCs/>
                <w:szCs w:val="21"/>
              </w:rPr>
              <w:t>（应会）</w:t>
            </w:r>
          </w:p>
        </w:tc>
        <w:tc>
          <w:tcPr>
            <w:tcW w:w="2932"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 xml:space="preserve">教学活动设计  </w:t>
            </w:r>
          </w:p>
          <w:p w:rsidR="003036DC" w:rsidRDefault="003036DC" w:rsidP="006623BF">
            <w:pPr>
              <w:spacing w:line="300" w:lineRule="auto"/>
              <w:rPr>
                <w:rStyle w:val="apple-style-span"/>
                <w:rFonts w:ascii="宋体" w:hAnsi="宋体"/>
                <w:szCs w:val="21"/>
              </w:rPr>
            </w:pPr>
            <w:r>
              <w:rPr>
                <w:rStyle w:val="apple-style-span"/>
                <w:rFonts w:ascii="宋体" w:hAnsi="宋体" w:hint="eastAsia"/>
                <w:b/>
                <w:bCs/>
                <w:szCs w:val="21"/>
              </w:rPr>
              <w:t>（应做）</w:t>
            </w:r>
          </w:p>
        </w:tc>
        <w:tc>
          <w:tcPr>
            <w:tcW w:w="656"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 xml:space="preserve">学时  </w:t>
            </w:r>
          </w:p>
        </w:tc>
      </w:tr>
      <w:tr w:rsidR="003036DC" w:rsidTr="006623BF">
        <w:tc>
          <w:tcPr>
            <w:tcW w:w="528"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学习情境1</w:t>
            </w:r>
          </w:p>
        </w:tc>
        <w:tc>
          <w:tcPr>
            <w:tcW w:w="1155"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b/>
                <w:szCs w:val="21"/>
              </w:rPr>
              <w:t>熟悉</w:t>
            </w:r>
            <w:r>
              <w:rPr>
                <w:rStyle w:val="apple-style-span"/>
                <w:rFonts w:ascii="宋体" w:hAnsi="宋体" w:hint="eastAsia"/>
                <w:szCs w:val="21"/>
              </w:rPr>
              <w:t>景观</w:t>
            </w:r>
            <w:r>
              <w:rPr>
                <w:rStyle w:val="apple-style-span"/>
                <w:rFonts w:ascii="宋体" w:hAnsi="宋体" w:hint="eastAsia"/>
                <w:b/>
                <w:szCs w:val="21"/>
              </w:rPr>
              <w:t>设计工作流程及项目信息采集</w:t>
            </w:r>
          </w:p>
        </w:tc>
        <w:tc>
          <w:tcPr>
            <w:tcW w:w="1887" w:type="dxa"/>
          </w:tcPr>
          <w:p w:rsidR="003036DC" w:rsidRPr="008759D2" w:rsidRDefault="003036DC" w:rsidP="003036DC">
            <w:pPr>
              <w:numPr>
                <w:ilvl w:val="0"/>
                <w:numId w:val="1"/>
              </w:numPr>
              <w:spacing w:line="300" w:lineRule="auto"/>
              <w:rPr>
                <w:rFonts w:ascii="宋体" w:hAnsi="宋体"/>
                <w:color w:val="000000"/>
                <w:szCs w:val="21"/>
              </w:rPr>
            </w:pPr>
            <w:r>
              <w:rPr>
                <w:rFonts w:ascii="宋体" w:hAnsi="宋体" w:hint="eastAsia"/>
                <w:color w:val="000000"/>
                <w:szCs w:val="21"/>
              </w:rPr>
              <w:t>景观</w:t>
            </w:r>
            <w:r w:rsidRPr="008759D2">
              <w:rPr>
                <w:rFonts w:ascii="宋体" w:hAnsi="宋体"/>
                <w:color w:val="000000"/>
                <w:szCs w:val="21"/>
              </w:rPr>
              <w:t>设计</w:t>
            </w:r>
            <w:r>
              <w:rPr>
                <w:rFonts w:ascii="宋体" w:hAnsi="宋体" w:hint="eastAsia"/>
                <w:color w:val="000000"/>
                <w:szCs w:val="21"/>
              </w:rPr>
              <w:t>方法与设计程序；</w:t>
            </w:r>
            <w:r w:rsidRPr="003E1DFE">
              <w:rPr>
                <w:rFonts w:hAnsi="宋体"/>
              </w:rPr>
              <w:t>业务洽谈、现场考察、测量与收集技术数据，进行综合评估的内容、程序与方法；</w:t>
            </w:r>
          </w:p>
          <w:p w:rsidR="003036DC" w:rsidRDefault="003036DC" w:rsidP="003036DC">
            <w:pPr>
              <w:numPr>
                <w:ilvl w:val="0"/>
                <w:numId w:val="1"/>
              </w:numPr>
              <w:spacing w:line="300" w:lineRule="auto"/>
              <w:rPr>
                <w:rFonts w:ascii="宋体" w:hAnsi="宋体"/>
                <w:color w:val="000000"/>
                <w:szCs w:val="21"/>
              </w:rPr>
            </w:pPr>
            <w:r>
              <w:rPr>
                <w:rFonts w:ascii="宋体" w:hAnsi="宋体" w:hint="eastAsia"/>
                <w:color w:val="000000"/>
                <w:szCs w:val="21"/>
              </w:rPr>
              <w:t>城市公园</w:t>
            </w:r>
            <w:r w:rsidRPr="008759D2">
              <w:rPr>
                <w:rFonts w:ascii="宋体" w:hAnsi="宋体"/>
                <w:color w:val="000000"/>
                <w:szCs w:val="21"/>
              </w:rPr>
              <w:t>的空间要素、色彩要素、材质要素、形式要素、照明要素</w:t>
            </w:r>
            <w:r>
              <w:rPr>
                <w:rFonts w:ascii="宋体" w:hAnsi="宋体" w:hint="eastAsia"/>
                <w:color w:val="000000"/>
                <w:szCs w:val="21"/>
              </w:rPr>
              <w:t>；</w:t>
            </w:r>
          </w:p>
          <w:p w:rsidR="003036DC" w:rsidRPr="008759D2" w:rsidRDefault="003036DC" w:rsidP="006623BF">
            <w:pPr>
              <w:spacing w:line="300" w:lineRule="auto"/>
              <w:rPr>
                <w:rStyle w:val="apple-style-span"/>
                <w:rFonts w:ascii="宋体" w:hAnsi="宋体"/>
                <w:color w:val="000000"/>
                <w:szCs w:val="21"/>
              </w:rPr>
            </w:pPr>
          </w:p>
        </w:tc>
        <w:tc>
          <w:tcPr>
            <w:tcW w:w="2448" w:type="dxa"/>
          </w:tcPr>
          <w:p w:rsidR="003036DC" w:rsidRPr="008759D2" w:rsidRDefault="003036DC" w:rsidP="006623BF">
            <w:pPr>
              <w:widowControl/>
              <w:jc w:val="left"/>
              <w:rPr>
                <w:rFonts w:ascii="宋体" w:hAnsi="宋体"/>
                <w:szCs w:val="21"/>
              </w:rPr>
            </w:pPr>
            <w:r w:rsidRPr="008759D2">
              <w:rPr>
                <w:rFonts w:ascii="宋体" w:hAnsi="宋体" w:cs="宋体"/>
                <w:kern w:val="0"/>
                <w:szCs w:val="21"/>
              </w:rPr>
              <w:t>1</w:t>
            </w:r>
            <w:r w:rsidRPr="008759D2">
              <w:rPr>
                <w:rFonts w:ascii="宋体" w:hAnsi="宋体"/>
                <w:szCs w:val="21"/>
              </w:rPr>
              <w:t>.能根据学习情境的设计需要查阅有关资料</w:t>
            </w:r>
            <w:r w:rsidRPr="008759D2">
              <w:rPr>
                <w:rFonts w:ascii="宋体" w:hAnsi="宋体" w:hint="eastAsia"/>
                <w:szCs w:val="21"/>
              </w:rPr>
              <w:t>；</w:t>
            </w:r>
          </w:p>
          <w:p w:rsidR="003036DC" w:rsidRPr="008759D2" w:rsidRDefault="003036DC" w:rsidP="006623BF">
            <w:pPr>
              <w:rPr>
                <w:rFonts w:ascii="宋体" w:hAnsi="宋体" w:cs="宋体"/>
                <w:kern w:val="0"/>
                <w:szCs w:val="21"/>
              </w:rPr>
            </w:pPr>
            <w:r w:rsidRPr="008759D2">
              <w:rPr>
                <w:rFonts w:ascii="宋体" w:hAnsi="宋体" w:cs="宋体" w:hint="eastAsia"/>
                <w:kern w:val="0"/>
                <w:szCs w:val="21"/>
              </w:rPr>
              <w:t>2、</w:t>
            </w:r>
            <w:r w:rsidRPr="008759D2">
              <w:rPr>
                <w:rFonts w:ascii="宋体" w:hAnsi="宋体" w:cs="宋体"/>
                <w:kern w:val="0"/>
                <w:szCs w:val="21"/>
              </w:rPr>
              <w:t>了解相关的法律法规</w:t>
            </w:r>
            <w:r>
              <w:rPr>
                <w:rFonts w:ascii="宋体" w:hAnsi="宋体" w:cs="宋体" w:hint="eastAsia"/>
                <w:kern w:val="0"/>
                <w:szCs w:val="21"/>
              </w:rPr>
              <w:t>；</w:t>
            </w:r>
          </w:p>
          <w:p w:rsidR="003036DC" w:rsidRPr="008759D2" w:rsidRDefault="003036DC" w:rsidP="006623BF">
            <w:pPr>
              <w:rPr>
                <w:rFonts w:ascii="宋体" w:hAnsi="宋体" w:cs="宋体"/>
                <w:kern w:val="0"/>
                <w:szCs w:val="21"/>
              </w:rPr>
            </w:pPr>
            <w:r w:rsidRPr="008759D2">
              <w:rPr>
                <w:rFonts w:ascii="宋体" w:hAnsi="宋体" w:hint="eastAsia"/>
                <w:color w:val="000000"/>
                <w:szCs w:val="21"/>
              </w:rPr>
              <w:t>3、</w:t>
            </w:r>
            <w:r w:rsidRPr="008759D2">
              <w:rPr>
                <w:rFonts w:ascii="宋体" w:hAnsi="宋体" w:cs="宋体"/>
                <w:kern w:val="0"/>
                <w:szCs w:val="21"/>
              </w:rPr>
              <w:t>能了解项目设计内容和工作流程</w:t>
            </w:r>
            <w:r>
              <w:rPr>
                <w:rFonts w:ascii="宋体" w:hAnsi="宋体" w:cs="宋体" w:hint="eastAsia"/>
                <w:kern w:val="0"/>
                <w:szCs w:val="21"/>
              </w:rPr>
              <w:t>；</w:t>
            </w:r>
          </w:p>
          <w:p w:rsidR="003036DC" w:rsidRPr="008759D2" w:rsidRDefault="003036DC" w:rsidP="006623BF">
            <w:pPr>
              <w:widowControl/>
              <w:jc w:val="left"/>
              <w:rPr>
                <w:rFonts w:ascii="宋体" w:hAnsi="宋体" w:cs="宋体"/>
                <w:kern w:val="0"/>
                <w:szCs w:val="21"/>
              </w:rPr>
            </w:pPr>
            <w:r w:rsidRPr="008759D2">
              <w:rPr>
                <w:rFonts w:ascii="宋体" w:hAnsi="宋体" w:hint="eastAsia"/>
                <w:color w:val="000000"/>
                <w:szCs w:val="21"/>
              </w:rPr>
              <w:t>4、</w:t>
            </w:r>
            <w:r w:rsidRPr="008759D2">
              <w:rPr>
                <w:rFonts w:ascii="宋体" w:hAnsi="宋体" w:cs="宋体"/>
                <w:kern w:val="0"/>
                <w:szCs w:val="21"/>
              </w:rPr>
              <w:t>能项目信息资料收集</w:t>
            </w:r>
            <w:r>
              <w:rPr>
                <w:rFonts w:ascii="宋体" w:hAnsi="宋体" w:cs="宋体" w:hint="eastAsia"/>
                <w:kern w:val="0"/>
                <w:szCs w:val="21"/>
              </w:rPr>
              <w:t>；</w:t>
            </w:r>
          </w:p>
          <w:p w:rsidR="003036DC" w:rsidRDefault="003036DC" w:rsidP="006623BF">
            <w:pPr>
              <w:widowControl/>
              <w:jc w:val="left"/>
              <w:rPr>
                <w:rFonts w:ascii="宋体" w:hAnsi="宋体" w:cs="宋体"/>
                <w:kern w:val="0"/>
                <w:szCs w:val="21"/>
              </w:rPr>
            </w:pPr>
            <w:r w:rsidRPr="008759D2">
              <w:rPr>
                <w:rFonts w:ascii="宋体" w:hAnsi="宋体" w:cs="宋体" w:hint="eastAsia"/>
                <w:kern w:val="0"/>
                <w:szCs w:val="21"/>
              </w:rPr>
              <w:t>5、</w:t>
            </w:r>
            <w:r w:rsidRPr="008759D2">
              <w:rPr>
                <w:rFonts w:ascii="宋体" w:hAnsi="宋体" w:cs="宋体"/>
                <w:kern w:val="0"/>
                <w:szCs w:val="21"/>
              </w:rPr>
              <w:t>能进行项目分析与调查</w:t>
            </w:r>
            <w:r>
              <w:rPr>
                <w:rFonts w:ascii="宋体" w:hAnsi="宋体" w:cs="宋体" w:hint="eastAsia"/>
                <w:kern w:val="0"/>
                <w:szCs w:val="21"/>
              </w:rPr>
              <w:t>；</w:t>
            </w:r>
          </w:p>
          <w:p w:rsidR="003036DC" w:rsidRPr="008759D2" w:rsidRDefault="003036DC" w:rsidP="006623BF">
            <w:pPr>
              <w:widowControl/>
              <w:jc w:val="left"/>
              <w:rPr>
                <w:rFonts w:ascii="宋体" w:hAnsi="宋体" w:cs="宋体"/>
                <w:kern w:val="0"/>
                <w:szCs w:val="21"/>
              </w:rPr>
            </w:pPr>
            <w:r>
              <w:rPr>
                <w:rFonts w:ascii="宋体" w:hAnsi="宋体" w:cs="宋体" w:hint="eastAsia"/>
                <w:kern w:val="0"/>
                <w:szCs w:val="21"/>
              </w:rPr>
              <w:t>6、</w:t>
            </w:r>
            <w:r w:rsidRPr="003E1DFE">
              <w:rPr>
                <w:rFonts w:hAnsi="宋体"/>
                <w:szCs w:val="21"/>
              </w:rPr>
              <w:t>在现场情况下与客户交流、探讨的方法与技巧</w:t>
            </w:r>
            <w:r>
              <w:rPr>
                <w:rFonts w:hAnsi="宋体" w:hint="eastAsia"/>
                <w:szCs w:val="21"/>
              </w:rPr>
              <w:t>；</w:t>
            </w:r>
          </w:p>
          <w:p w:rsidR="003036DC" w:rsidRPr="008759D2" w:rsidRDefault="003036DC" w:rsidP="006623BF">
            <w:pPr>
              <w:widowControl/>
              <w:jc w:val="left"/>
              <w:rPr>
                <w:rFonts w:ascii="宋体" w:hAnsi="宋体" w:cs="宋体"/>
                <w:kern w:val="0"/>
                <w:szCs w:val="21"/>
              </w:rPr>
            </w:pPr>
            <w:r w:rsidRPr="008759D2">
              <w:rPr>
                <w:rFonts w:ascii="宋体" w:hAnsi="宋体" w:cs="宋体" w:hint="eastAsia"/>
                <w:kern w:val="0"/>
                <w:szCs w:val="21"/>
              </w:rPr>
              <w:t>7、</w:t>
            </w:r>
            <w:r w:rsidRPr="008759D2">
              <w:rPr>
                <w:rFonts w:ascii="宋体" w:hAnsi="宋体" w:cs="宋体"/>
                <w:kern w:val="0"/>
                <w:szCs w:val="21"/>
              </w:rPr>
              <w:t>能进行</w:t>
            </w:r>
            <w:r>
              <w:rPr>
                <w:rFonts w:hAnsi="宋体" w:hint="eastAsia"/>
                <w:szCs w:val="21"/>
              </w:rPr>
              <w:t>城市公园</w:t>
            </w:r>
            <w:r w:rsidRPr="003E1DFE">
              <w:rPr>
                <w:rFonts w:hAnsi="宋体"/>
                <w:szCs w:val="21"/>
              </w:rPr>
              <w:t>考察与测量</w:t>
            </w:r>
            <w:r>
              <w:rPr>
                <w:rFonts w:ascii="宋体" w:hAnsi="宋体" w:cs="宋体" w:hint="eastAsia"/>
                <w:kern w:val="0"/>
                <w:szCs w:val="21"/>
              </w:rPr>
              <w:t>；</w:t>
            </w:r>
          </w:p>
          <w:p w:rsidR="003036DC" w:rsidRPr="008759D2" w:rsidRDefault="003036DC" w:rsidP="006623BF">
            <w:pPr>
              <w:widowControl/>
              <w:jc w:val="left"/>
              <w:rPr>
                <w:rFonts w:ascii="宋体" w:hAnsi="宋体" w:cs="宋体"/>
                <w:kern w:val="0"/>
                <w:szCs w:val="21"/>
              </w:rPr>
            </w:pPr>
            <w:r w:rsidRPr="008759D2">
              <w:rPr>
                <w:rFonts w:ascii="宋体" w:hAnsi="宋体" w:cs="宋体" w:hint="eastAsia"/>
                <w:kern w:val="0"/>
                <w:szCs w:val="21"/>
              </w:rPr>
              <w:t>8、</w:t>
            </w:r>
            <w:r w:rsidRPr="008759D2">
              <w:rPr>
                <w:rFonts w:ascii="宋体" w:hAnsi="宋体" w:cs="宋体"/>
                <w:kern w:val="0"/>
                <w:szCs w:val="21"/>
              </w:rPr>
              <w:t>能进行市场材料调查与分析、同类项目参观</w:t>
            </w:r>
            <w:r>
              <w:rPr>
                <w:rFonts w:ascii="宋体" w:hAnsi="宋体" w:cs="宋体" w:hint="eastAsia"/>
                <w:kern w:val="0"/>
                <w:szCs w:val="21"/>
              </w:rPr>
              <w:t>；</w:t>
            </w:r>
          </w:p>
          <w:p w:rsidR="003036DC" w:rsidRPr="00802991" w:rsidRDefault="003036DC" w:rsidP="006623BF">
            <w:pPr>
              <w:rPr>
                <w:rStyle w:val="apple-style-span"/>
              </w:rPr>
            </w:pPr>
            <w:r w:rsidRPr="008759D2">
              <w:rPr>
                <w:rFonts w:ascii="宋体" w:hAnsi="宋体" w:cs="宋体" w:hint="eastAsia"/>
                <w:kern w:val="0"/>
                <w:szCs w:val="21"/>
              </w:rPr>
              <w:t>10、</w:t>
            </w:r>
            <w:r w:rsidRPr="003E1DFE">
              <w:t>选题，确定工程项目名称、范围和设计条件</w:t>
            </w:r>
          </w:p>
        </w:tc>
        <w:tc>
          <w:tcPr>
            <w:tcW w:w="2932" w:type="dxa"/>
          </w:tcPr>
          <w:p w:rsidR="003036DC" w:rsidRDefault="003036DC" w:rsidP="006623BF">
            <w:pPr>
              <w:widowControl/>
              <w:jc w:val="left"/>
            </w:pPr>
            <w:r>
              <w:rPr>
                <w:rFonts w:ascii="宋体" w:hAnsi="宋体" w:cs="宋体" w:hint="eastAsia"/>
                <w:kern w:val="0"/>
                <w:szCs w:val="21"/>
              </w:rPr>
              <w:t>1</w:t>
            </w:r>
            <w:r w:rsidRPr="006C0D77">
              <w:rPr>
                <w:rFonts w:ascii="宋体" w:hAnsi="宋体" w:cs="宋体"/>
                <w:kern w:val="0"/>
                <w:szCs w:val="21"/>
              </w:rPr>
              <w:t>.</w:t>
            </w:r>
            <w:r w:rsidRPr="003E1DFE">
              <w:t xml:space="preserve"> </w:t>
            </w:r>
            <w:r w:rsidRPr="003E1DFE">
              <w:t>搜集</w:t>
            </w:r>
            <w:r>
              <w:rPr>
                <w:rFonts w:hint="eastAsia"/>
              </w:rPr>
              <w:t>场地</w:t>
            </w:r>
            <w:r w:rsidRPr="003E1DFE">
              <w:t>信息，搜集并阅读设计规范与参考资料、素材，准备项目资料文件夹，以及学习工具和设备；</w:t>
            </w:r>
          </w:p>
          <w:p w:rsidR="003036DC" w:rsidRPr="003E1DFE" w:rsidRDefault="003036DC" w:rsidP="006623BF">
            <w:r>
              <w:rPr>
                <w:rFonts w:ascii="宋体" w:hAnsi="宋体" w:cs="宋体" w:hint="eastAsia"/>
                <w:kern w:val="0"/>
                <w:szCs w:val="21"/>
              </w:rPr>
              <w:t>2</w:t>
            </w:r>
            <w:r w:rsidRPr="006C0D77">
              <w:rPr>
                <w:rFonts w:ascii="宋体" w:hAnsi="宋体" w:cs="宋体"/>
                <w:kern w:val="0"/>
                <w:szCs w:val="21"/>
              </w:rPr>
              <w:t>.</w:t>
            </w:r>
            <w:r w:rsidRPr="003E1DFE">
              <w:t xml:space="preserve"> </w:t>
            </w:r>
            <w:r w:rsidRPr="003E1DFE">
              <w:t>熟悉设计题目，明确设计任务和要求，取得和熟读</w:t>
            </w:r>
            <w:r>
              <w:rPr>
                <w:rFonts w:hint="eastAsia"/>
              </w:rPr>
              <w:t>原场地</w:t>
            </w:r>
            <w:r w:rsidRPr="003E1DFE">
              <w:t>图纸资料，填写业主需求意向表</w:t>
            </w:r>
          </w:p>
          <w:p w:rsidR="003036DC" w:rsidRPr="00802991" w:rsidRDefault="003036DC" w:rsidP="006623BF">
            <w:pPr>
              <w:widowControl/>
              <w:jc w:val="left"/>
              <w:rPr>
                <w:rFonts w:ascii="宋体" w:hAnsi="宋体" w:cs="宋体"/>
                <w:kern w:val="0"/>
                <w:szCs w:val="21"/>
              </w:rPr>
            </w:pPr>
            <w:r>
              <w:rPr>
                <w:rFonts w:ascii="宋体" w:hAnsi="宋体" w:cs="宋体" w:hint="eastAsia"/>
                <w:kern w:val="0"/>
                <w:szCs w:val="21"/>
              </w:rPr>
              <w:t>3.</w:t>
            </w:r>
            <w:r w:rsidRPr="003E1DFE">
              <w:t xml:space="preserve"> </w:t>
            </w:r>
            <w:r w:rsidRPr="003E1DFE">
              <w:t>现场测量，沟通初步设计意向及对空间、景观取向的修改期望；</w:t>
            </w:r>
          </w:p>
          <w:p w:rsidR="003036DC" w:rsidRPr="00802991" w:rsidRDefault="003036DC" w:rsidP="006623BF">
            <w:pPr>
              <w:widowControl/>
              <w:jc w:val="left"/>
              <w:rPr>
                <w:rFonts w:ascii="宋体" w:hAnsi="宋体" w:cs="宋体"/>
                <w:kern w:val="0"/>
                <w:szCs w:val="21"/>
              </w:rPr>
            </w:pPr>
            <w:r>
              <w:rPr>
                <w:rFonts w:ascii="宋体" w:hAnsi="宋体" w:cs="宋体" w:hint="eastAsia"/>
                <w:kern w:val="0"/>
                <w:szCs w:val="21"/>
              </w:rPr>
              <w:t>4</w:t>
            </w:r>
            <w:r w:rsidRPr="006C0D77">
              <w:rPr>
                <w:rFonts w:ascii="宋体" w:hAnsi="宋体" w:cs="宋体"/>
                <w:kern w:val="0"/>
                <w:szCs w:val="21"/>
              </w:rPr>
              <w:t>.</w:t>
            </w:r>
            <w:r w:rsidRPr="003E1DFE">
              <w:t xml:space="preserve"> </w:t>
            </w:r>
            <w:r w:rsidRPr="003E1DFE">
              <w:t>组建项目小组，编制项目进度计划，安排与指导教师（设计师）以及小组的交流计划，安排项目设计文件内容、质量与时间计划；</w:t>
            </w:r>
          </w:p>
          <w:p w:rsidR="003036DC" w:rsidRDefault="003036DC" w:rsidP="006623BF">
            <w:pPr>
              <w:widowControl/>
              <w:jc w:val="left"/>
              <w:rPr>
                <w:rStyle w:val="apple-style-span"/>
                <w:rFonts w:ascii="宋体" w:hAnsi="宋体"/>
                <w:szCs w:val="21"/>
              </w:rPr>
            </w:pPr>
            <w:r>
              <w:rPr>
                <w:rStyle w:val="apple-style-span"/>
                <w:rFonts w:ascii="宋体" w:hAnsi="宋体" w:hint="eastAsia"/>
                <w:szCs w:val="21"/>
              </w:rPr>
              <w:t>教学方法：项目教学法</w:t>
            </w:r>
          </w:p>
          <w:p w:rsidR="003036DC" w:rsidRPr="006C0D77" w:rsidRDefault="003036DC" w:rsidP="006623BF">
            <w:pPr>
              <w:widowControl/>
              <w:jc w:val="left"/>
              <w:rPr>
                <w:rStyle w:val="apple-style-span"/>
                <w:rFonts w:ascii="宋体" w:hAnsi="宋体"/>
                <w:szCs w:val="21"/>
              </w:rPr>
            </w:pPr>
            <w:r>
              <w:rPr>
                <w:rStyle w:val="apple-style-span"/>
                <w:rFonts w:ascii="宋体" w:hAnsi="宋体" w:hint="eastAsia"/>
                <w:szCs w:val="21"/>
              </w:rPr>
              <w:t>教学手段：多媒体教学结合实地调研</w:t>
            </w:r>
          </w:p>
        </w:tc>
        <w:tc>
          <w:tcPr>
            <w:tcW w:w="656"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4</w:t>
            </w:r>
          </w:p>
        </w:tc>
      </w:tr>
      <w:tr w:rsidR="003036DC" w:rsidTr="006623BF">
        <w:tc>
          <w:tcPr>
            <w:tcW w:w="528"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学习情境2</w:t>
            </w:r>
          </w:p>
        </w:tc>
        <w:tc>
          <w:tcPr>
            <w:tcW w:w="1155" w:type="dxa"/>
          </w:tcPr>
          <w:p w:rsidR="003036DC" w:rsidRDefault="003036DC" w:rsidP="006623BF">
            <w:pPr>
              <w:spacing w:line="300" w:lineRule="auto"/>
              <w:rPr>
                <w:rStyle w:val="apple-style-span"/>
                <w:rFonts w:ascii="宋体" w:hAnsi="宋体"/>
                <w:b/>
                <w:szCs w:val="21"/>
              </w:rPr>
            </w:pPr>
            <w:r>
              <w:rPr>
                <w:rStyle w:val="apple-style-span"/>
                <w:rFonts w:ascii="宋体" w:hAnsi="宋体" w:hint="eastAsia"/>
                <w:b/>
                <w:szCs w:val="21"/>
              </w:rPr>
              <w:t>草图方案构想阶段</w:t>
            </w:r>
          </w:p>
        </w:tc>
        <w:tc>
          <w:tcPr>
            <w:tcW w:w="1887" w:type="dxa"/>
          </w:tcPr>
          <w:p w:rsidR="003036DC" w:rsidRDefault="003036DC" w:rsidP="006623BF">
            <w:pPr>
              <w:numPr>
                <w:ilvl w:val="0"/>
                <w:numId w:val="6"/>
              </w:numPr>
              <w:spacing w:line="300" w:lineRule="auto"/>
              <w:jc w:val="left"/>
              <w:rPr>
                <w:rFonts w:ascii="宋体" w:hAnsi="宋体"/>
                <w:color w:val="000000"/>
                <w:szCs w:val="21"/>
              </w:rPr>
            </w:pPr>
            <w:r>
              <w:rPr>
                <w:rFonts w:ascii="宋体" w:hAnsi="宋体" w:hint="eastAsia"/>
                <w:color w:val="000000"/>
                <w:szCs w:val="21"/>
              </w:rPr>
              <w:t>景观设计思维渠道；</w:t>
            </w:r>
          </w:p>
          <w:p w:rsidR="003036DC" w:rsidRDefault="003036DC" w:rsidP="006623BF">
            <w:pPr>
              <w:widowControl/>
              <w:numPr>
                <w:ilvl w:val="0"/>
                <w:numId w:val="6"/>
              </w:numPr>
              <w:jc w:val="left"/>
              <w:rPr>
                <w:rFonts w:ascii="宋体" w:hAnsi="宋体"/>
                <w:color w:val="000000"/>
                <w:szCs w:val="21"/>
              </w:rPr>
            </w:pPr>
            <w:r w:rsidRPr="009339F6">
              <w:rPr>
                <w:rFonts w:ascii="宋体" w:hAnsi="宋体"/>
                <w:color w:val="000000"/>
                <w:szCs w:val="21"/>
              </w:rPr>
              <w:t>根据不同功能空间的定位，对各个空间进行分析</w:t>
            </w:r>
            <w:r>
              <w:rPr>
                <w:rFonts w:ascii="宋体" w:hAnsi="宋体" w:hint="eastAsia"/>
                <w:color w:val="000000"/>
                <w:szCs w:val="21"/>
              </w:rPr>
              <w:t>；</w:t>
            </w:r>
          </w:p>
          <w:p w:rsidR="003036DC" w:rsidRDefault="003036DC" w:rsidP="003036DC">
            <w:pPr>
              <w:numPr>
                <w:ilvl w:val="0"/>
                <w:numId w:val="1"/>
              </w:numPr>
              <w:spacing w:line="300" w:lineRule="auto"/>
              <w:rPr>
                <w:rFonts w:ascii="宋体" w:hAnsi="宋体"/>
                <w:color w:val="000000"/>
                <w:szCs w:val="21"/>
              </w:rPr>
            </w:pPr>
            <w:r>
              <w:rPr>
                <w:rFonts w:ascii="宋体" w:hAnsi="宋体" w:hint="eastAsia"/>
                <w:color w:val="000000"/>
                <w:szCs w:val="21"/>
              </w:rPr>
              <w:t>城市公园</w:t>
            </w:r>
            <w:r w:rsidRPr="008759D2">
              <w:rPr>
                <w:rFonts w:ascii="宋体" w:hAnsi="宋体"/>
                <w:color w:val="000000"/>
                <w:szCs w:val="21"/>
              </w:rPr>
              <w:t>的空间要素、色彩要素、材质要素、形式要素、照明要素</w:t>
            </w:r>
            <w:r>
              <w:rPr>
                <w:rFonts w:ascii="宋体" w:hAnsi="宋体" w:hint="eastAsia"/>
                <w:color w:val="000000"/>
                <w:szCs w:val="21"/>
              </w:rPr>
              <w:t>；</w:t>
            </w:r>
          </w:p>
          <w:p w:rsidR="003036DC" w:rsidRDefault="003036DC" w:rsidP="006623BF">
            <w:pPr>
              <w:widowControl/>
              <w:ind w:left="360"/>
              <w:jc w:val="left"/>
              <w:rPr>
                <w:rFonts w:ascii="宋体" w:hAnsi="宋体"/>
                <w:color w:val="000000"/>
                <w:szCs w:val="21"/>
              </w:rPr>
            </w:pPr>
          </w:p>
        </w:tc>
        <w:tc>
          <w:tcPr>
            <w:tcW w:w="2448" w:type="dxa"/>
          </w:tcPr>
          <w:p w:rsidR="003036DC" w:rsidRPr="009339F6" w:rsidRDefault="003036DC" w:rsidP="006623BF">
            <w:pPr>
              <w:numPr>
                <w:ilvl w:val="0"/>
                <w:numId w:val="7"/>
              </w:numPr>
              <w:spacing w:line="300" w:lineRule="auto"/>
              <w:jc w:val="left"/>
              <w:rPr>
                <w:rFonts w:ascii="宋体" w:hAnsi="宋体"/>
                <w:color w:val="000000"/>
                <w:szCs w:val="21"/>
              </w:rPr>
            </w:pPr>
            <w:r w:rsidRPr="009339F6">
              <w:rPr>
                <w:rFonts w:ascii="宋体" w:hAnsi="宋体" w:hint="eastAsia"/>
                <w:color w:val="000000"/>
                <w:szCs w:val="21"/>
              </w:rPr>
              <w:t>户型分析：根据业主的户型进行优缺点分析，考虑墙体结构改造问题，能合理地进行功能区域划分；</w:t>
            </w:r>
          </w:p>
          <w:p w:rsidR="003036DC" w:rsidRPr="009339F6" w:rsidRDefault="003036DC" w:rsidP="006623BF">
            <w:pPr>
              <w:numPr>
                <w:ilvl w:val="0"/>
                <w:numId w:val="7"/>
              </w:numPr>
              <w:spacing w:line="300" w:lineRule="auto"/>
              <w:jc w:val="left"/>
              <w:rPr>
                <w:rFonts w:ascii="宋体" w:hAnsi="宋体"/>
                <w:color w:val="000000"/>
                <w:szCs w:val="21"/>
              </w:rPr>
            </w:pPr>
            <w:r w:rsidRPr="009339F6">
              <w:rPr>
                <w:rFonts w:ascii="宋体" w:hAnsi="宋体" w:hint="eastAsia"/>
                <w:color w:val="000000"/>
                <w:szCs w:val="21"/>
              </w:rPr>
              <w:t>能够根据业主情况确定家装主题风格、家装整体定位；</w:t>
            </w:r>
          </w:p>
          <w:p w:rsidR="003036DC" w:rsidRPr="00C7492F" w:rsidRDefault="003036DC" w:rsidP="006623BF">
            <w:pPr>
              <w:numPr>
                <w:ilvl w:val="0"/>
                <w:numId w:val="7"/>
              </w:numPr>
              <w:spacing w:line="300" w:lineRule="auto"/>
              <w:jc w:val="left"/>
              <w:rPr>
                <w:rFonts w:ascii="宋体" w:hAnsi="宋体" w:cs="宋体"/>
                <w:kern w:val="0"/>
                <w:sz w:val="18"/>
                <w:szCs w:val="18"/>
              </w:rPr>
            </w:pPr>
            <w:r w:rsidRPr="009339F6">
              <w:rPr>
                <w:rFonts w:ascii="宋体" w:hAnsi="宋体" w:hint="eastAsia"/>
                <w:color w:val="000000"/>
                <w:szCs w:val="21"/>
              </w:rPr>
              <w:t>能够根据确定的主题定位进行各功能区域设计的分隔手法、动线设计、界面</w:t>
            </w:r>
            <w:r w:rsidRPr="009339F6">
              <w:rPr>
                <w:rFonts w:ascii="宋体" w:hAnsi="宋体" w:hint="eastAsia"/>
                <w:color w:val="000000"/>
                <w:szCs w:val="21"/>
              </w:rPr>
              <w:lastRenderedPageBreak/>
              <w:t>设计、色彩设计及照明设计的意向设想</w:t>
            </w:r>
            <w:r>
              <w:rPr>
                <w:rFonts w:ascii="宋体" w:hAnsi="宋体" w:hint="eastAsia"/>
                <w:color w:val="000000"/>
                <w:szCs w:val="21"/>
              </w:rPr>
              <w:t>；</w:t>
            </w:r>
          </w:p>
          <w:p w:rsidR="003036DC" w:rsidRPr="003E1DFE" w:rsidRDefault="003036DC" w:rsidP="006623BF">
            <w:pPr>
              <w:rPr>
                <w:szCs w:val="21"/>
              </w:rPr>
            </w:pPr>
            <w:r>
              <w:rPr>
                <w:rFonts w:hint="eastAsia"/>
                <w:szCs w:val="21"/>
              </w:rPr>
              <w:t>4</w:t>
            </w:r>
            <w:r>
              <w:rPr>
                <w:rFonts w:hint="eastAsia"/>
                <w:szCs w:val="21"/>
              </w:rPr>
              <w:t>、</w:t>
            </w:r>
            <w:r w:rsidRPr="003E1DFE">
              <w:rPr>
                <w:rFonts w:hAnsi="宋体"/>
                <w:szCs w:val="21"/>
              </w:rPr>
              <w:t>制图知识</w:t>
            </w:r>
            <w:r>
              <w:rPr>
                <w:rFonts w:hAnsi="宋体" w:hint="eastAsia"/>
                <w:szCs w:val="21"/>
              </w:rPr>
              <w:t>；</w:t>
            </w:r>
          </w:p>
          <w:p w:rsidR="003036DC" w:rsidRPr="003E1DFE" w:rsidRDefault="003036DC" w:rsidP="006623BF">
            <w:pPr>
              <w:rPr>
                <w:szCs w:val="21"/>
              </w:rPr>
            </w:pPr>
            <w:r>
              <w:rPr>
                <w:rFonts w:hint="eastAsia"/>
                <w:szCs w:val="21"/>
              </w:rPr>
              <w:t>5</w:t>
            </w:r>
            <w:r>
              <w:rPr>
                <w:rFonts w:hint="eastAsia"/>
                <w:szCs w:val="21"/>
              </w:rPr>
              <w:t>、</w:t>
            </w:r>
            <w:r w:rsidRPr="003E1DFE">
              <w:rPr>
                <w:rFonts w:hAnsi="宋体"/>
                <w:szCs w:val="21"/>
              </w:rPr>
              <w:t>空间造型知识</w:t>
            </w:r>
            <w:r>
              <w:rPr>
                <w:rFonts w:hAnsi="宋体" w:hint="eastAsia"/>
                <w:szCs w:val="21"/>
              </w:rPr>
              <w:t>；</w:t>
            </w:r>
          </w:p>
          <w:p w:rsidR="003036DC" w:rsidRPr="009339F6" w:rsidRDefault="003036DC" w:rsidP="006623BF">
            <w:pPr>
              <w:rPr>
                <w:szCs w:val="21"/>
              </w:rPr>
            </w:pPr>
            <w:r>
              <w:rPr>
                <w:rFonts w:hint="eastAsia"/>
                <w:szCs w:val="21"/>
              </w:rPr>
              <w:t>6</w:t>
            </w:r>
            <w:r>
              <w:rPr>
                <w:rFonts w:hint="eastAsia"/>
                <w:szCs w:val="21"/>
              </w:rPr>
              <w:t>、</w:t>
            </w:r>
            <w:r w:rsidRPr="003E1DFE">
              <w:rPr>
                <w:rFonts w:hAnsi="宋体"/>
                <w:szCs w:val="21"/>
              </w:rPr>
              <w:t>手绘透视图方法。</w:t>
            </w:r>
          </w:p>
        </w:tc>
        <w:tc>
          <w:tcPr>
            <w:tcW w:w="2932" w:type="dxa"/>
          </w:tcPr>
          <w:p w:rsidR="003036DC" w:rsidRPr="003E1DFE" w:rsidRDefault="003036DC" w:rsidP="006623BF">
            <w:pPr>
              <w:rPr>
                <w:rStyle w:val="apple-style-span"/>
              </w:rPr>
            </w:pPr>
            <w:r>
              <w:rPr>
                <w:rFonts w:hint="eastAsia"/>
              </w:rPr>
              <w:lastRenderedPageBreak/>
              <w:t>1</w:t>
            </w:r>
            <w:r>
              <w:rPr>
                <w:rFonts w:hint="eastAsia"/>
              </w:rPr>
              <w:t>、进行</w:t>
            </w:r>
            <w:r w:rsidRPr="003E1DFE">
              <w:t>改造可行性分析</w:t>
            </w:r>
            <w:r>
              <w:rPr>
                <w:rFonts w:hint="eastAsia"/>
              </w:rPr>
              <w:t>；</w:t>
            </w:r>
          </w:p>
          <w:p w:rsidR="003036DC" w:rsidRPr="003E1DFE" w:rsidRDefault="003036DC" w:rsidP="006623BF">
            <w:r>
              <w:rPr>
                <w:rFonts w:hint="eastAsia"/>
              </w:rPr>
              <w:t>2</w:t>
            </w:r>
            <w:r>
              <w:rPr>
                <w:rFonts w:hint="eastAsia"/>
              </w:rPr>
              <w:t>、确定</w:t>
            </w:r>
            <w:r w:rsidRPr="003E1DFE">
              <w:t>主题定位</w:t>
            </w:r>
            <w:r>
              <w:rPr>
                <w:rFonts w:hint="eastAsia"/>
              </w:rPr>
              <w:t>；</w:t>
            </w:r>
          </w:p>
          <w:p w:rsidR="003036DC" w:rsidRPr="003E1DFE" w:rsidRDefault="003036DC" w:rsidP="006623BF">
            <w:r>
              <w:rPr>
                <w:rFonts w:hint="eastAsia"/>
              </w:rPr>
              <w:t>3</w:t>
            </w:r>
            <w:r>
              <w:rPr>
                <w:rFonts w:hint="eastAsia"/>
              </w:rPr>
              <w:t>、确定</w:t>
            </w:r>
            <w:r w:rsidRPr="003E1DFE">
              <w:t>分项定位（功能、形式、技术、投资）</w:t>
            </w:r>
          </w:p>
          <w:p w:rsidR="003036DC" w:rsidRPr="003E1DFE" w:rsidRDefault="003036DC" w:rsidP="006623BF">
            <w:r>
              <w:rPr>
                <w:rFonts w:hint="eastAsia"/>
              </w:rPr>
              <w:t>4</w:t>
            </w:r>
            <w:r>
              <w:rPr>
                <w:rFonts w:hint="eastAsia"/>
              </w:rPr>
              <w:t>、</w:t>
            </w:r>
            <w:r w:rsidRPr="003E1DFE">
              <w:t>确立设计理念</w:t>
            </w:r>
          </w:p>
          <w:p w:rsidR="003036DC" w:rsidRPr="003E1DFE" w:rsidRDefault="003036DC" w:rsidP="006623BF">
            <w:r>
              <w:rPr>
                <w:rFonts w:hint="eastAsia"/>
              </w:rPr>
              <w:t>5</w:t>
            </w:r>
            <w:r>
              <w:rPr>
                <w:rFonts w:hint="eastAsia"/>
              </w:rPr>
              <w:t>、</w:t>
            </w:r>
            <w:r w:rsidRPr="003E1DFE">
              <w:t>进行方案构思，使用图解语言</w:t>
            </w:r>
          </w:p>
          <w:p w:rsidR="003036DC" w:rsidRDefault="003036DC" w:rsidP="006623BF">
            <w:pPr>
              <w:widowControl/>
              <w:jc w:val="left"/>
            </w:pPr>
            <w:r>
              <w:rPr>
                <w:rFonts w:ascii="宋体" w:hAnsi="宋体" w:cs="宋体" w:hint="eastAsia"/>
                <w:kern w:val="0"/>
                <w:szCs w:val="21"/>
              </w:rPr>
              <w:t>6、</w:t>
            </w:r>
            <w:r w:rsidRPr="003E1DFE">
              <w:t>进行方案的分析与比较</w:t>
            </w:r>
          </w:p>
          <w:p w:rsidR="003036DC" w:rsidRDefault="003036DC" w:rsidP="006623BF">
            <w:r>
              <w:rPr>
                <w:rFonts w:hint="eastAsia"/>
              </w:rPr>
              <w:t>7</w:t>
            </w:r>
            <w:r>
              <w:rPr>
                <w:rFonts w:hint="eastAsia"/>
              </w:rPr>
              <w:t>、场地各分区规划、</w:t>
            </w:r>
            <w:r w:rsidRPr="003E1DFE">
              <w:t>填写项目进度计划表</w:t>
            </w:r>
          </w:p>
          <w:p w:rsidR="003036DC" w:rsidRPr="00BE3952" w:rsidRDefault="003036DC" w:rsidP="006623BF">
            <w:pPr>
              <w:widowControl/>
              <w:jc w:val="left"/>
            </w:pPr>
            <w:r>
              <w:rPr>
                <w:rFonts w:hint="eastAsia"/>
              </w:rPr>
              <w:t>8</w:t>
            </w:r>
            <w:r>
              <w:rPr>
                <w:rFonts w:hint="eastAsia"/>
              </w:rPr>
              <w:t>、绘制</w:t>
            </w:r>
            <w:r w:rsidRPr="00BE3952">
              <w:t>平面布局草图</w:t>
            </w:r>
          </w:p>
          <w:p w:rsidR="003036DC" w:rsidRPr="00BE3952" w:rsidRDefault="003036DC" w:rsidP="006623BF">
            <w:pPr>
              <w:widowControl/>
              <w:jc w:val="left"/>
            </w:pPr>
            <w:r w:rsidRPr="00BE3952">
              <w:rPr>
                <w:rFonts w:hint="eastAsia"/>
              </w:rPr>
              <w:t>9</w:t>
            </w:r>
            <w:r w:rsidRPr="00BE3952">
              <w:rPr>
                <w:rFonts w:hint="eastAsia"/>
              </w:rPr>
              <w:t>、绘制</w:t>
            </w:r>
            <w:r w:rsidRPr="00BE3952">
              <w:t>空间形象草图</w:t>
            </w:r>
          </w:p>
          <w:p w:rsidR="003036DC" w:rsidRDefault="003036DC" w:rsidP="006623BF">
            <w:pPr>
              <w:widowControl/>
              <w:jc w:val="left"/>
              <w:rPr>
                <w:rStyle w:val="apple-style-span"/>
                <w:rFonts w:ascii="宋体" w:hAnsi="宋体"/>
                <w:szCs w:val="21"/>
              </w:rPr>
            </w:pPr>
            <w:r>
              <w:rPr>
                <w:rStyle w:val="apple-style-span"/>
                <w:rFonts w:ascii="宋体" w:hAnsi="宋体" w:hint="eastAsia"/>
                <w:szCs w:val="21"/>
              </w:rPr>
              <w:t>教学方法：项目教学法</w:t>
            </w:r>
          </w:p>
          <w:p w:rsidR="003036DC" w:rsidRPr="00BE3952" w:rsidRDefault="003036DC" w:rsidP="006623BF">
            <w:r>
              <w:rPr>
                <w:rStyle w:val="apple-style-span"/>
                <w:rFonts w:ascii="宋体" w:hAnsi="宋体" w:hint="eastAsia"/>
                <w:szCs w:val="21"/>
              </w:rPr>
              <w:t>教学手段：上机操作，教师指导</w:t>
            </w:r>
          </w:p>
        </w:tc>
        <w:tc>
          <w:tcPr>
            <w:tcW w:w="656"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4</w:t>
            </w:r>
          </w:p>
        </w:tc>
      </w:tr>
      <w:tr w:rsidR="003036DC" w:rsidTr="006623BF">
        <w:tc>
          <w:tcPr>
            <w:tcW w:w="528"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lastRenderedPageBreak/>
              <w:t>学习情境2</w:t>
            </w:r>
          </w:p>
        </w:tc>
        <w:tc>
          <w:tcPr>
            <w:tcW w:w="1155" w:type="dxa"/>
          </w:tcPr>
          <w:p w:rsidR="003036DC" w:rsidRPr="007E52AD" w:rsidRDefault="003036DC" w:rsidP="006623BF">
            <w:pPr>
              <w:spacing w:line="300" w:lineRule="auto"/>
              <w:rPr>
                <w:rStyle w:val="apple-style-span"/>
                <w:rFonts w:ascii="宋体" w:hAnsi="宋体"/>
                <w:szCs w:val="21"/>
              </w:rPr>
            </w:pPr>
            <w:r>
              <w:rPr>
                <w:rFonts w:hint="eastAsia"/>
                <w:b/>
                <w:bCs/>
                <w:szCs w:val="21"/>
              </w:rPr>
              <w:t>项目</w:t>
            </w:r>
            <w:r w:rsidRPr="007E52AD">
              <w:rPr>
                <w:b/>
                <w:bCs/>
                <w:szCs w:val="21"/>
              </w:rPr>
              <w:t>设计图纸制作</w:t>
            </w:r>
          </w:p>
        </w:tc>
        <w:tc>
          <w:tcPr>
            <w:tcW w:w="1887" w:type="dxa"/>
          </w:tcPr>
          <w:p w:rsidR="003036DC" w:rsidRPr="008759D2" w:rsidRDefault="003036DC" w:rsidP="003036DC">
            <w:pPr>
              <w:numPr>
                <w:ilvl w:val="0"/>
                <w:numId w:val="2"/>
              </w:numPr>
              <w:spacing w:line="300" w:lineRule="auto"/>
              <w:rPr>
                <w:rFonts w:ascii="宋体" w:hAnsi="宋体"/>
                <w:color w:val="000000"/>
                <w:szCs w:val="21"/>
              </w:rPr>
            </w:pPr>
            <w:r>
              <w:rPr>
                <w:rFonts w:ascii="宋体" w:hAnsi="宋体" w:hint="eastAsia"/>
                <w:color w:val="000000"/>
                <w:szCs w:val="21"/>
              </w:rPr>
              <w:t>景观设计各种风格的设计要点；</w:t>
            </w:r>
          </w:p>
          <w:p w:rsidR="003036DC" w:rsidRPr="00B33451" w:rsidRDefault="003036DC" w:rsidP="003036DC">
            <w:pPr>
              <w:numPr>
                <w:ilvl w:val="0"/>
                <w:numId w:val="2"/>
              </w:numPr>
              <w:spacing w:line="300" w:lineRule="auto"/>
              <w:rPr>
                <w:rFonts w:ascii="宋体" w:hAnsi="宋体"/>
                <w:szCs w:val="21"/>
              </w:rPr>
            </w:pPr>
            <w:r>
              <w:rPr>
                <w:rFonts w:ascii="宋体" w:hAnsi="宋体" w:hint="eastAsia"/>
                <w:color w:val="000000"/>
                <w:szCs w:val="21"/>
              </w:rPr>
              <w:t>城市公园景观</w:t>
            </w:r>
            <w:r w:rsidRPr="008759D2">
              <w:rPr>
                <w:rFonts w:ascii="宋体" w:hAnsi="宋体"/>
                <w:color w:val="000000"/>
                <w:szCs w:val="21"/>
              </w:rPr>
              <w:t>的空间要素、色彩要素、材质要素、形式要素、照明要素</w:t>
            </w:r>
            <w:r>
              <w:rPr>
                <w:rFonts w:ascii="宋体" w:hAnsi="宋体" w:hint="eastAsia"/>
                <w:color w:val="000000"/>
                <w:szCs w:val="21"/>
              </w:rPr>
              <w:t>；</w:t>
            </w:r>
          </w:p>
          <w:p w:rsidR="003036DC" w:rsidRPr="00B33451" w:rsidRDefault="003036DC" w:rsidP="003036DC">
            <w:pPr>
              <w:numPr>
                <w:ilvl w:val="0"/>
                <w:numId w:val="2"/>
              </w:numPr>
              <w:spacing w:line="300" w:lineRule="auto"/>
              <w:rPr>
                <w:rFonts w:ascii="宋体" w:hAnsi="宋体"/>
                <w:szCs w:val="21"/>
              </w:rPr>
            </w:pPr>
            <w:r>
              <w:rPr>
                <w:rFonts w:hint="eastAsia"/>
                <w:color w:val="000000"/>
              </w:rPr>
              <w:t>CAD</w:t>
            </w:r>
            <w:r>
              <w:rPr>
                <w:rFonts w:hint="eastAsia"/>
                <w:color w:val="000000"/>
              </w:rPr>
              <w:t>工装施工图规范；</w:t>
            </w:r>
          </w:p>
          <w:p w:rsidR="003036DC" w:rsidRPr="00B33451" w:rsidRDefault="003036DC" w:rsidP="006623BF">
            <w:pPr>
              <w:widowControl/>
              <w:ind w:left="315" w:hangingChars="150" w:hanging="315"/>
              <w:jc w:val="left"/>
              <w:rPr>
                <w:rStyle w:val="apple-style-span"/>
                <w:rFonts w:ascii="宋体" w:hAnsi="宋体" w:cs="宋体"/>
                <w:kern w:val="0"/>
                <w:szCs w:val="21"/>
              </w:rPr>
            </w:pPr>
            <w:r w:rsidRPr="00B33451">
              <w:rPr>
                <w:rFonts w:ascii="宋体" w:hAnsi="宋体" w:cs="宋体" w:hint="eastAsia"/>
                <w:kern w:val="0"/>
                <w:szCs w:val="21"/>
              </w:rPr>
              <w:t>4、工程</w:t>
            </w:r>
            <w:r w:rsidRPr="00B33451">
              <w:rPr>
                <w:rFonts w:ascii="宋体" w:hAnsi="宋体" w:cs="宋体"/>
                <w:kern w:val="0"/>
                <w:szCs w:val="21"/>
              </w:rPr>
              <w:t>细部节点及大样图</w:t>
            </w:r>
            <w:r>
              <w:rPr>
                <w:rFonts w:ascii="宋体" w:hAnsi="宋体" w:cs="宋体" w:hint="eastAsia"/>
                <w:kern w:val="0"/>
                <w:szCs w:val="21"/>
              </w:rPr>
              <w:t>。</w:t>
            </w:r>
          </w:p>
        </w:tc>
        <w:tc>
          <w:tcPr>
            <w:tcW w:w="2448" w:type="dxa"/>
          </w:tcPr>
          <w:p w:rsidR="003036DC" w:rsidRPr="00B33451" w:rsidRDefault="003036DC" w:rsidP="006623BF">
            <w:pPr>
              <w:spacing w:line="300" w:lineRule="auto"/>
              <w:rPr>
                <w:rStyle w:val="apple-style-span"/>
              </w:rPr>
            </w:pPr>
            <w:r w:rsidRPr="00B33451">
              <w:rPr>
                <w:rFonts w:ascii="宋体" w:hAnsi="宋体" w:cs="宋体" w:hint="eastAsia"/>
                <w:kern w:val="0"/>
                <w:szCs w:val="21"/>
              </w:rPr>
              <w:t>1</w:t>
            </w:r>
            <w:r w:rsidRPr="00B33451">
              <w:rPr>
                <w:rStyle w:val="apple-style-span"/>
                <w:rFonts w:hint="eastAsia"/>
              </w:rPr>
              <w:t>、</w:t>
            </w:r>
            <w:r w:rsidRPr="00B33451">
              <w:rPr>
                <w:rStyle w:val="apple-style-span"/>
              </w:rPr>
              <w:t>能设计</w:t>
            </w:r>
            <w:r>
              <w:rPr>
                <w:rStyle w:val="apple-style-span"/>
                <w:rFonts w:hint="eastAsia"/>
              </w:rPr>
              <w:t>城市公园景观</w:t>
            </w:r>
            <w:r w:rsidRPr="00B33451">
              <w:rPr>
                <w:rStyle w:val="apple-style-span"/>
                <w:rFonts w:hint="eastAsia"/>
              </w:rPr>
              <w:t>项目</w:t>
            </w:r>
            <w:r w:rsidRPr="00B33451">
              <w:rPr>
                <w:rStyle w:val="apple-style-span"/>
              </w:rPr>
              <w:t>效果图</w:t>
            </w:r>
            <w:r w:rsidRPr="00B33451">
              <w:rPr>
                <w:rStyle w:val="apple-style-span"/>
                <w:rFonts w:hint="eastAsia"/>
              </w:rPr>
              <w:t>；</w:t>
            </w:r>
          </w:p>
          <w:p w:rsidR="003036DC" w:rsidRPr="00B33451" w:rsidRDefault="003036DC" w:rsidP="006623BF">
            <w:pPr>
              <w:spacing w:line="300" w:lineRule="auto"/>
              <w:rPr>
                <w:rStyle w:val="apple-style-span"/>
              </w:rPr>
            </w:pPr>
            <w:r>
              <w:rPr>
                <w:rStyle w:val="apple-style-span"/>
                <w:rFonts w:hint="eastAsia"/>
              </w:rPr>
              <w:t>2</w:t>
            </w:r>
            <w:r w:rsidRPr="00B33451">
              <w:rPr>
                <w:rStyle w:val="apple-style-span"/>
              </w:rPr>
              <w:t>.</w:t>
            </w:r>
            <w:r w:rsidRPr="00B33451">
              <w:rPr>
                <w:rStyle w:val="apple-style-span"/>
              </w:rPr>
              <w:t>能熟练应用材料，空间表现真实，具有独特创意</w:t>
            </w:r>
            <w:r w:rsidRPr="00B33451">
              <w:rPr>
                <w:rStyle w:val="apple-style-span"/>
                <w:rFonts w:hint="eastAsia"/>
              </w:rPr>
              <w:t>；</w:t>
            </w:r>
          </w:p>
          <w:p w:rsidR="003036DC" w:rsidRPr="00B33451" w:rsidRDefault="003036DC" w:rsidP="006623BF">
            <w:pPr>
              <w:spacing w:line="300" w:lineRule="auto"/>
              <w:rPr>
                <w:rStyle w:val="apple-style-span"/>
              </w:rPr>
            </w:pPr>
            <w:r>
              <w:rPr>
                <w:rStyle w:val="apple-style-span"/>
                <w:rFonts w:hint="eastAsia"/>
              </w:rPr>
              <w:t>3</w:t>
            </w:r>
            <w:r w:rsidRPr="00B33451">
              <w:rPr>
                <w:rStyle w:val="apple-style-span"/>
              </w:rPr>
              <w:t>.</w:t>
            </w:r>
            <w:r w:rsidRPr="00B33451">
              <w:rPr>
                <w:rStyle w:val="apple-style-span"/>
              </w:rPr>
              <w:t>能熟练掌握照明技巧，空间具有良好氛围感</w:t>
            </w:r>
            <w:r w:rsidRPr="00B33451">
              <w:rPr>
                <w:rStyle w:val="apple-style-span"/>
                <w:rFonts w:hint="eastAsia"/>
              </w:rPr>
              <w:t>；</w:t>
            </w:r>
          </w:p>
          <w:p w:rsidR="003036DC" w:rsidRPr="00BA2C9C" w:rsidRDefault="003036DC" w:rsidP="006623BF">
            <w:pPr>
              <w:spacing w:line="300" w:lineRule="auto"/>
              <w:rPr>
                <w:rStyle w:val="apple-style-span"/>
              </w:rPr>
            </w:pPr>
            <w:r>
              <w:rPr>
                <w:rStyle w:val="apple-style-span"/>
                <w:rFonts w:hint="eastAsia"/>
              </w:rPr>
              <w:t>4</w:t>
            </w:r>
            <w:r w:rsidRPr="00B33451">
              <w:rPr>
                <w:rStyle w:val="apple-style-span"/>
              </w:rPr>
              <w:t>.</w:t>
            </w:r>
            <w:r w:rsidRPr="00B33451">
              <w:rPr>
                <w:rStyle w:val="apple-style-span"/>
              </w:rPr>
              <w:t>使用专业语言写设计说明</w:t>
            </w:r>
            <w:r w:rsidRPr="00B33451">
              <w:rPr>
                <w:rStyle w:val="apple-style-span"/>
                <w:rFonts w:hint="eastAsia"/>
              </w:rPr>
              <w:t>。</w:t>
            </w:r>
          </w:p>
        </w:tc>
        <w:tc>
          <w:tcPr>
            <w:tcW w:w="2932" w:type="dxa"/>
          </w:tcPr>
          <w:p w:rsidR="003036DC" w:rsidRPr="00B33451" w:rsidRDefault="003036DC" w:rsidP="006623BF">
            <w:pPr>
              <w:widowControl/>
              <w:jc w:val="left"/>
              <w:rPr>
                <w:rFonts w:ascii="宋体" w:hAnsi="宋体" w:cs="宋体"/>
                <w:kern w:val="0"/>
                <w:szCs w:val="21"/>
              </w:rPr>
            </w:pPr>
            <w:r w:rsidRPr="00B33451">
              <w:rPr>
                <w:rFonts w:ascii="宋体" w:hAnsi="宋体" w:cs="宋体"/>
                <w:kern w:val="0"/>
                <w:szCs w:val="21"/>
              </w:rPr>
              <w:t>1.完成空间项目的平面布置图：空间功能划分、交通流线规划、</w:t>
            </w:r>
            <w:r>
              <w:rPr>
                <w:rFonts w:ascii="宋体" w:hAnsi="宋体" w:cs="宋体" w:hint="eastAsia"/>
                <w:kern w:val="0"/>
                <w:szCs w:val="21"/>
              </w:rPr>
              <w:t>植物配置等；</w:t>
            </w:r>
          </w:p>
          <w:p w:rsidR="003036DC" w:rsidRPr="00B33451" w:rsidRDefault="003036DC" w:rsidP="006623BF">
            <w:pPr>
              <w:widowControl/>
              <w:jc w:val="left"/>
              <w:rPr>
                <w:rFonts w:ascii="宋体" w:hAnsi="宋体" w:cs="宋体"/>
                <w:kern w:val="0"/>
                <w:szCs w:val="21"/>
              </w:rPr>
            </w:pPr>
            <w:r w:rsidRPr="00B33451">
              <w:rPr>
                <w:rFonts w:ascii="宋体" w:hAnsi="宋体" w:cs="宋体"/>
                <w:kern w:val="0"/>
                <w:szCs w:val="21"/>
              </w:rPr>
              <w:t xml:space="preserve">2. </w:t>
            </w:r>
            <w:r>
              <w:rPr>
                <w:rFonts w:ascii="宋体" w:hAnsi="宋体" w:cs="宋体" w:hint="eastAsia"/>
                <w:kern w:val="0"/>
                <w:szCs w:val="21"/>
              </w:rPr>
              <w:t>绘制</w:t>
            </w:r>
            <w:r w:rsidRPr="00B33451">
              <w:rPr>
                <w:rFonts w:ascii="宋体" w:hAnsi="宋体" w:cs="宋体"/>
                <w:kern w:val="0"/>
                <w:szCs w:val="21"/>
              </w:rPr>
              <w:t>项目</w:t>
            </w:r>
            <w:r>
              <w:rPr>
                <w:rFonts w:ascii="宋体" w:hAnsi="宋体" w:cs="宋体" w:hint="eastAsia"/>
                <w:kern w:val="0"/>
                <w:szCs w:val="21"/>
              </w:rPr>
              <w:t>设计平面图；</w:t>
            </w:r>
          </w:p>
          <w:p w:rsidR="003036DC" w:rsidRPr="00B33451" w:rsidRDefault="003036DC" w:rsidP="006623BF">
            <w:pPr>
              <w:widowControl/>
              <w:jc w:val="left"/>
              <w:rPr>
                <w:rFonts w:ascii="宋体" w:hAnsi="宋体" w:cs="宋体"/>
                <w:kern w:val="0"/>
                <w:szCs w:val="21"/>
              </w:rPr>
            </w:pPr>
            <w:r w:rsidRPr="00B33451">
              <w:rPr>
                <w:rFonts w:ascii="宋体" w:hAnsi="宋体" w:cs="宋体"/>
                <w:kern w:val="0"/>
                <w:szCs w:val="21"/>
              </w:rPr>
              <w:t xml:space="preserve">3. </w:t>
            </w:r>
            <w:r>
              <w:rPr>
                <w:rFonts w:ascii="宋体" w:hAnsi="宋体" w:cs="宋体" w:hint="eastAsia"/>
                <w:kern w:val="0"/>
                <w:szCs w:val="21"/>
              </w:rPr>
              <w:t>绘制</w:t>
            </w:r>
            <w:r w:rsidRPr="00B33451">
              <w:rPr>
                <w:rFonts w:ascii="宋体" w:hAnsi="宋体" w:cs="宋体"/>
                <w:kern w:val="0"/>
                <w:szCs w:val="21"/>
              </w:rPr>
              <w:t>项目</w:t>
            </w:r>
            <w:r>
              <w:rPr>
                <w:rFonts w:ascii="宋体" w:hAnsi="宋体" w:cs="宋体" w:hint="eastAsia"/>
                <w:kern w:val="0"/>
                <w:szCs w:val="21"/>
              </w:rPr>
              <w:t>设计</w:t>
            </w:r>
            <w:r w:rsidRPr="00B33451">
              <w:rPr>
                <w:rFonts w:ascii="宋体" w:hAnsi="宋体" w:cs="宋体"/>
                <w:kern w:val="0"/>
                <w:szCs w:val="21"/>
              </w:rPr>
              <w:t>立面图</w:t>
            </w:r>
            <w:r>
              <w:rPr>
                <w:rFonts w:ascii="宋体" w:hAnsi="宋体" w:cs="宋体" w:hint="eastAsia"/>
                <w:kern w:val="0"/>
                <w:szCs w:val="21"/>
              </w:rPr>
              <w:t>；</w:t>
            </w:r>
          </w:p>
          <w:p w:rsidR="003036DC" w:rsidRPr="00B33451" w:rsidRDefault="003036DC" w:rsidP="006623BF">
            <w:pPr>
              <w:widowControl/>
              <w:jc w:val="left"/>
              <w:rPr>
                <w:rFonts w:ascii="宋体" w:hAnsi="宋体" w:cs="宋体"/>
                <w:kern w:val="0"/>
                <w:szCs w:val="21"/>
              </w:rPr>
            </w:pPr>
            <w:r w:rsidRPr="00B33451">
              <w:rPr>
                <w:rFonts w:ascii="宋体" w:hAnsi="宋体" w:cs="宋体"/>
                <w:kern w:val="0"/>
                <w:szCs w:val="21"/>
              </w:rPr>
              <w:t xml:space="preserve">4. </w:t>
            </w:r>
            <w:r>
              <w:rPr>
                <w:rFonts w:ascii="宋体" w:hAnsi="宋体" w:cs="宋体" w:hint="eastAsia"/>
                <w:kern w:val="0"/>
                <w:szCs w:val="21"/>
              </w:rPr>
              <w:t>绘制</w:t>
            </w:r>
            <w:r w:rsidRPr="00B33451">
              <w:rPr>
                <w:rFonts w:ascii="宋体" w:hAnsi="宋体" w:cs="宋体"/>
                <w:kern w:val="0"/>
                <w:szCs w:val="21"/>
              </w:rPr>
              <w:t>项目</w:t>
            </w:r>
            <w:r>
              <w:rPr>
                <w:rFonts w:ascii="宋体" w:hAnsi="宋体" w:cs="宋体" w:hint="eastAsia"/>
                <w:kern w:val="0"/>
                <w:szCs w:val="21"/>
              </w:rPr>
              <w:t>设计</w:t>
            </w:r>
            <w:r w:rsidRPr="00B33451">
              <w:rPr>
                <w:rFonts w:ascii="宋体" w:hAnsi="宋体" w:cs="宋体"/>
                <w:kern w:val="0"/>
                <w:szCs w:val="21"/>
              </w:rPr>
              <w:t>效果图</w:t>
            </w:r>
            <w:r>
              <w:rPr>
                <w:rFonts w:ascii="宋体" w:hAnsi="宋体" w:cs="宋体" w:hint="eastAsia"/>
                <w:kern w:val="0"/>
                <w:szCs w:val="21"/>
              </w:rPr>
              <w:t>；</w:t>
            </w:r>
          </w:p>
          <w:p w:rsidR="003036DC" w:rsidRPr="00B33451" w:rsidRDefault="003036DC" w:rsidP="006623BF">
            <w:pPr>
              <w:widowControl/>
              <w:jc w:val="left"/>
              <w:rPr>
                <w:rFonts w:ascii="宋体" w:hAnsi="宋体" w:cs="宋体"/>
                <w:kern w:val="0"/>
                <w:szCs w:val="21"/>
              </w:rPr>
            </w:pPr>
          </w:p>
          <w:p w:rsidR="003036DC" w:rsidRDefault="003036DC" w:rsidP="006623BF">
            <w:pPr>
              <w:widowControl/>
              <w:jc w:val="left"/>
              <w:rPr>
                <w:rStyle w:val="apple-style-span"/>
                <w:rFonts w:ascii="宋体" w:hAnsi="宋体"/>
                <w:szCs w:val="21"/>
              </w:rPr>
            </w:pPr>
            <w:r>
              <w:rPr>
                <w:rStyle w:val="apple-style-span"/>
                <w:rFonts w:ascii="宋体" w:hAnsi="宋体" w:hint="eastAsia"/>
                <w:szCs w:val="21"/>
              </w:rPr>
              <w:t>教学方法：项目教学法</w:t>
            </w:r>
          </w:p>
          <w:p w:rsidR="003036DC" w:rsidRPr="00B33451" w:rsidRDefault="003036DC" w:rsidP="006623BF">
            <w:pPr>
              <w:widowControl/>
              <w:jc w:val="left"/>
              <w:rPr>
                <w:rStyle w:val="apple-style-span"/>
                <w:rFonts w:ascii="宋体" w:hAnsi="宋体"/>
                <w:szCs w:val="21"/>
              </w:rPr>
            </w:pPr>
            <w:r>
              <w:rPr>
                <w:rStyle w:val="apple-style-span"/>
                <w:rFonts w:ascii="宋体" w:hAnsi="宋体" w:hint="eastAsia"/>
                <w:szCs w:val="21"/>
              </w:rPr>
              <w:t>教学手段：上机操作，教师指导</w:t>
            </w:r>
          </w:p>
        </w:tc>
        <w:tc>
          <w:tcPr>
            <w:tcW w:w="656"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36</w:t>
            </w:r>
          </w:p>
        </w:tc>
      </w:tr>
      <w:tr w:rsidR="003036DC" w:rsidTr="006623BF">
        <w:tc>
          <w:tcPr>
            <w:tcW w:w="528"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学习情境3</w:t>
            </w:r>
          </w:p>
        </w:tc>
        <w:tc>
          <w:tcPr>
            <w:tcW w:w="1155" w:type="dxa"/>
          </w:tcPr>
          <w:p w:rsidR="003036DC" w:rsidRPr="00B33451" w:rsidRDefault="003036DC" w:rsidP="006623BF">
            <w:pPr>
              <w:spacing w:line="300" w:lineRule="auto"/>
              <w:rPr>
                <w:rStyle w:val="apple-style-span"/>
                <w:rFonts w:ascii="宋体" w:hAnsi="宋体"/>
                <w:szCs w:val="21"/>
              </w:rPr>
            </w:pPr>
            <w:r w:rsidRPr="00B33451">
              <w:rPr>
                <w:b/>
                <w:bCs/>
                <w:szCs w:val="21"/>
              </w:rPr>
              <w:t>方案演示与表达</w:t>
            </w:r>
          </w:p>
        </w:tc>
        <w:tc>
          <w:tcPr>
            <w:tcW w:w="1887" w:type="dxa"/>
          </w:tcPr>
          <w:p w:rsidR="003036DC" w:rsidRDefault="003036DC" w:rsidP="003036DC">
            <w:pPr>
              <w:numPr>
                <w:ilvl w:val="0"/>
                <w:numId w:val="3"/>
              </w:numPr>
              <w:spacing w:line="300" w:lineRule="auto"/>
              <w:rPr>
                <w:rStyle w:val="apple-style-span"/>
                <w:rFonts w:ascii="宋体" w:hAnsi="宋体"/>
                <w:szCs w:val="21"/>
              </w:rPr>
            </w:pPr>
            <w:r>
              <w:rPr>
                <w:rStyle w:val="apple-style-span"/>
                <w:rFonts w:ascii="宋体" w:hAnsi="宋体" w:hint="eastAsia"/>
                <w:szCs w:val="21"/>
              </w:rPr>
              <w:t>设计说明的编写方法与技巧；</w:t>
            </w:r>
          </w:p>
          <w:p w:rsidR="003036DC" w:rsidRDefault="003036DC" w:rsidP="003036DC">
            <w:pPr>
              <w:numPr>
                <w:ilvl w:val="0"/>
                <w:numId w:val="3"/>
              </w:numPr>
              <w:spacing w:line="300" w:lineRule="auto"/>
              <w:rPr>
                <w:rStyle w:val="apple-style-span"/>
                <w:rFonts w:ascii="宋体" w:hAnsi="宋体"/>
                <w:szCs w:val="21"/>
              </w:rPr>
            </w:pPr>
            <w:r>
              <w:rPr>
                <w:rStyle w:val="apple-style-span"/>
                <w:rFonts w:ascii="宋体" w:hAnsi="宋体" w:hint="eastAsia"/>
                <w:szCs w:val="21"/>
              </w:rPr>
              <w:t>项目设计</w:t>
            </w:r>
            <w:proofErr w:type="spellStart"/>
            <w:r>
              <w:rPr>
                <w:rStyle w:val="apple-style-span"/>
                <w:rFonts w:ascii="宋体" w:hAnsi="宋体" w:hint="eastAsia"/>
                <w:szCs w:val="21"/>
              </w:rPr>
              <w:t>ppt</w:t>
            </w:r>
            <w:proofErr w:type="spellEnd"/>
            <w:r>
              <w:rPr>
                <w:rStyle w:val="apple-style-span"/>
                <w:rFonts w:ascii="宋体" w:hAnsi="宋体" w:hint="eastAsia"/>
                <w:szCs w:val="21"/>
              </w:rPr>
              <w:t>制作的方法与技巧；</w:t>
            </w:r>
          </w:p>
          <w:p w:rsidR="003036DC" w:rsidRPr="00BE3952" w:rsidRDefault="003036DC" w:rsidP="003036DC">
            <w:pPr>
              <w:numPr>
                <w:ilvl w:val="0"/>
                <w:numId w:val="3"/>
              </w:numPr>
              <w:spacing w:line="300" w:lineRule="auto"/>
              <w:rPr>
                <w:rStyle w:val="apple-style-span"/>
                <w:rFonts w:ascii="宋体" w:hAnsi="宋体"/>
                <w:szCs w:val="21"/>
              </w:rPr>
            </w:pPr>
            <w:r>
              <w:rPr>
                <w:rStyle w:val="apple-style-span"/>
                <w:rFonts w:ascii="宋体" w:hAnsi="宋体" w:hint="eastAsia"/>
                <w:szCs w:val="21"/>
              </w:rPr>
              <w:t>项目设计讲解的方法与技巧；</w:t>
            </w:r>
          </w:p>
        </w:tc>
        <w:tc>
          <w:tcPr>
            <w:tcW w:w="2448" w:type="dxa"/>
          </w:tcPr>
          <w:p w:rsidR="003036DC" w:rsidRDefault="003036DC" w:rsidP="006623BF">
            <w:pPr>
              <w:rPr>
                <w:rFonts w:ascii="宋体" w:hAnsi="宋体"/>
                <w:szCs w:val="21"/>
              </w:rPr>
            </w:pPr>
            <w:r w:rsidRPr="00BA2C9C">
              <w:rPr>
                <w:rFonts w:ascii="宋体" w:hAnsi="宋体"/>
                <w:szCs w:val="21"/>
              </w:rPr>
              <w:t>1.能运用专业语言，撰写设计说明</w:t>
            </w:r>
            <w:r>
              <w:rPr>
                <w:rFonts w:ascii="宋体" w:hAnsi="宋体" w:hint="eastAsia"/>
                <w:szCs w:val="21"/>
              </w:rPr>
              <w:t>；</w:t>
            </w:r>
          </w:p>
          <w:p w:rsidR="003036DC" w:rsidRPr="00865224" w:rsidRDefault="003036DC" w:rsidP="006623BF">
            <w:pPr>
              <w:rPr>
                <w:rFonts w:ascii="宋体" w:hAnsi="宋体"/>
                <w:szCs w:val="21"/>
              </w:rPr>
            </w:pPr>
          </w:p>
          <w:p w:rsidR="003036DC" w:rsidRDefault="003036DC" w:rsidP="006623BF">
            <w:pPr>
              <w:rPr>
                <w:rFonts w:ascii="宋体" w:hAnsi="宋体"/>
                <w:szCs w:val="21"/>
              </w:rPr>
            </w:pPr>
            <w:r w:rsidRPr="00BA2C9C">
              <w:rPr>
                <w:rFonts w:ascii="宋体" w:hAnsi="宋体"/>
                <w:szCs w:val="21"/>
              </w:rPr>
              <w:t>2.能使用流畅语言进行方案讲解与展示，完整阐述设计思路</w:t>
            </w:r>
            <w:r>
              <w:rPr>
                <w:rFonts w:ascii="宋体" w:hAnsi="宋体" w:hint="eastAsia"/>
                <w:szCs w:val="21"/>
              </w:rPr>
              <w:t>；</w:t>
            </w:r>
          </w:p>
          <w:p w:rsidR="003036DC" w:rsidRPr="00BA2C9C" w:rsidRDefault="003036DC" w:rsidP="006623BF">
            <w:pPr>
              <w:rPr>
                <w:rFonts w:ascii="宋体" w:hAnsi="宋体"/>
                <w:szCs w:val="21"/>
              </w:rPr>
            </w:pPr>
          </w:p>
          <w:p w:rsidR="003036DC" w:rsidRDefault="003036DC" w:rsidP="006623BF">
            <w:pPr>
              <w:rPr>
                <w:rStyle w:val="apple-style-span"/>
                <w:rFonts w:ascii="宋体" w:hAnsi="宋体"/>
                <w:szCs w:val="21"/>
              </w:rPr>
            </w:pPr>
            <w:r w:rsidRPr="00BA2C9C">
              <w:rPr>
                <w:rFonts w:ascii="宋体" w:hAnsi="宋体"/>
                <w:szCs w:val="21"/>
              </w:rPr>
              <w:t>3.思路完整，表达清晰，能流利回答教师</w:t>
            </w:r>
            <w:r>
              <w:rPr>
                <w:rFonts w:ascii="宋体" w:hAnsi="宋体" w:hint="eastAsia"/>
                <w:szCs w:val="21"/>
              </w:rPr>
              <w:t>/设计师</w:t>
            </w:r>
            <w:r w:rsidRPr="00BA2C9C">
              <w:rPr>
                <w:rFonts w:ascii="宋体" w:hAnsi="宋体"/>
                <w:szCs w:val="21"/>
              </w:rPr>
              <w:t>提出的问题</w:t>
            </w:r>
            <w:r>
              <w:rPr>
                <w:rFonts w:ascii="宋体" w:hAnsi="宋体" w:hint="eastAsia"/>
                <w:szCs w:val="21"/>
              </w:rPr>
              <w:t>。</w:t>
            </w:r>
          </w:p>
        </w:tc>
        <w:tc>
          <w:tcPr>
            <w:tcW w:w="2932" w:type="dxa"/>
          </w:tcPr>
          <w:p w:rsidR="003036DC" w:rsidRPr="00BA2C9C" w:rsidRDefault="003036DC" w:rsidP="006623BF">
            <w:pPr>
              <w:widowControl/>
              <w:jc w:val="left"/>
              <w:rPr>
                <w:rFonts w:ascii="宋体" w:hAnsi="宋体" w:cs="宋体"/>
                <w:kern w:val="0"/>
                <w:szCs w:val="21"/>
              </w:rPr>
            </w:pPr>
            <w:r w:rsidRPr="00BA2C9C">
              <w:rPr>
                <w:rFonts w:ascii="宋体" w:hAnsi="宋体" w:cs="宋体"/>
                <w:kern w:val="0"/>
                <w:szCs w:val="21"/>
              </w:rPr>
              <w:t>1.项目设计文字说明，对设计思路，设计创意和构思完整叙述，文辞流畅</w:t>
            </w:r>
          </w:p>
          <w:p w:rsidR="003036DC" w:rsidRDefault="003036DC" w:rsidP="006623BF">
            <w:pPr>
              <w:widowControl/>
              <w:jc w:val="left"/>
              <w:rPr>
                <w:rFonts w:ascii="宋体" w:hAnsi="宋体" w:cs="宋体"/>
                <w:kern w:val="0"/>
                <w:szCs w:val="21"/>
              </w:rPr>
            </w:pPr>
            <w:r w:rsidRPr="00BA2C9C">
              <w:rPr>
                <w:rFonts w:ascii="宋体" w:hAnsi="宋体" w:cs="宋体"/>
                <w:kern w:val="0"/>
                <w:szCs w:val="21"/>
              </w:rPr>
              <w:t>2.项目设计演示讲解，对设计形式、色彩、造型等设计要素合理分析</w:t>
            </w:r>
          </w:p>
          <w:p w:rsidR="003036DC" w:rsidRDefault="003036DC" w:rsidP="006623BF">
            <w:pPr>
              <w:widowControl/>
              <w:jc w:val="left"/>
              <w:rPr>
                <w:rFonts w:ascii="宋体" w:hAnsi="宋体" w:cs="宋体"/>
                <w:kern w:val="0"/>
                <w:szCs w:val="21"/>
              </w:rPr>
            </w:pPr>
          </w:p>
          <w:p w:rsidR="003036DC" w:rsidRDefault="003036DC" w:rsidP="006623BF">
            <w:pPr>
              <w:widowControl/>
              <w:jc w:val="left"/>
              <w:rPr>
                <w:rStyle w:val="apple-style-span"/>
                <w:rFonts w:ascii="宋体" w:hAnsi="宋体"/>
                <w:szCs w:val="21"/>
              </w:rPr>
            </w:pPr>
            <w:r>
              <w:rPr>
                <w:rStyle w:val="apple-style-span"/>
                <w:rFonts w:ascii="宋体" w:hAnsi="宋体" w:hint="eastAsia"/>
                <w:szCs w:val="21"/>
              </w:rPr>
              <w:t>教学方法：项目教学法、角色扮演法</w:t>
            </w:r>
          </w:p>
          <w:p w:rsidR="003036DC" w:rsidRPr="00BA2C9C" w:rsidRDefault="003036DC" w:rsidP="006623BF">
            <w:pPr>
              <w:widowControl/>
              <w:jc w:val="left"/>
              <w:rPr>
                <w:rStyle w:val="apple-style-span"/>
                <w:rFonts w:ascii="宋体" w:hAnsi="宋体" w:cs="宋体"/>
                <w:kern w:val="0"/>
                <w:sz w:val="16"/>
                <w:szCs w:val="16"/>
              </w:rPr>
            </w:pPr>
            <w:r>
              <w:rPr>
                <w:rStyle w:val="apple-style-span"/>
                <w:rFonts w:ascii="宋体" w:hAnsi="宋体" w:hint="eastAsia"/>
                <w:szCs w:val="21"/>
              </w:rPr>
              <w:t>教学手段：多媒体汇报</w:t>
            </w:r>
          </w:p>
        </w:tc>
        <w:tc>
          <w:tcPr>
            <w:tcW w:w="656"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16</w:t>
            </w:r>
          </w:p>
        </w:tc>
      </w:tr>
      <w:tr w:rsidR="003036DC" w:rsidTr="006623BF">
        <w:tc>
          <w:tcPr>
            <w:tcW w:w="8950" w:type="dxa"/>
            <w:gridSpan w:val="5"/>
          </w:tcPr>
          <w:p w:rsidR="003036DC" w:rsidRDefault="003036DC" w:rsidP="006623BF">
            <w:pPr>
              <w:spacing w:line="300" w:lineRule="auto"/>
              <w:jc w:val="center"/>
              <w:rPr>
                <w:rStyle w:val="apple-style-span"/>
                <w:rFonts w:ascii="宋体" w:hAnsi="宋体"/>
                <w:szCs w:val="21"/>
              </w:rPr>
            </w:pPr>
            <w:r>
              <w:rPr>
                <w:rStyle w:val="apple-style-span"/>
                <w:rFonts w:ascii="宋体" w:hAnsi="宋体" w:hint="eastAsia"/>
                <w:szCs w:val="21"/>
              </w:rPr>
              <w:t>总学时</w:t>
            </w:r>
          </w:p>
        </w:tc>
        <w:tc>
          <w:tcPr>
            <w:tcW w:w="656" w:type="dxa"/>
          </w:tcPr>
          <w:p w:rsidR="003036DC" w:rsidRDefault="003036DC" w:rsidP="006623BF">
            <w:pPr>
              <w:spacing w:line="300" w:lineRule="auto"/>
              <w:rPr>
                <w:rStyle w:val="apple-style-span"/>
                <w:rFonts w:ascii="宋体" w:hAnsi="宋体"/>
                <w:szCs w:val="21"/>
              </w:rPr>
            </w:pPr>
            <w:r>
              <w:rPr>
                <w:rStyle w:val="apple-style-span"/>
                <w:rFonts w:ascii="宋体" w:hAnsi="宋体" w:hint="eastAsia"/>
                <w:szCs w:val="21"/>
              </w:rPr>
              <w:t>60</w:t>
            </w:r>
          </w:p>
        </w:tc>
      </w:tr>
    </w:tbl>
    <w:p w:rsidR="003036DC" w:rsidRDefault="003036DC" w:rsidP="003036DC">
      <w:pPr>
        <w:spacing w:line="300" w:lineRule="auto"/>
        <w:ind w:firstLineChars="250" w:firstLine="600"/>
        <w:rPr>
          <w:rFonts w:ascii="宋体" w:eastAsia="黑体" w:hAnsi="宋体"/>
          <w:sz w:val="24"/>
        </w:rPr>
      </w:pPr>
    </w:p>
    <w:p w:rsidR="003036DC" w:rsidRPr="00D942EB" w:rsidRDefault="003036DC" w:rsidP="003036DC">
      <w:pPr>
        <w:spacing w:line="300" w:lineRule="auto"/>
        <w:ind w:firstLineChars="250" w:firstLine="600"/>
        <w:rPr>
          <w:rFonts w:ascii="宋体" w:eastAsia="黑体" w:hAnsi="宋体"/>
        </w:rPr>
      </w:pPr>
      <w:r w:rsidRPr="00D942EB">
        <w:rPr>
          <w:rFonts w:ascii="宋体" w:eastAsia="黑体" w:hAnsi="宋体"/>
          <w:sz w:val="24"/>
        </w:rPr>
        <w:t>实验实训项目学时分配表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2940"/>
        <w:gridCol w:w="4190"/>
        <w:gridCol w:w="850"/>
      </w:tblGrid>
      <w:tr w:rsidR="003036DC" w:rsidTr="006623BF">
        <w:tc>
          <w:tcPr>
            <w:tcW w:w="633" w:type="dxa"/>
            <w:vAlign w:val="center"/>
          </w:tcPr>
          <w:p w:rsidR="003036DC" w:rsidRDefault="003036DC" w:rsidP="006623BF">
            <w:pPr>
              <w:spacing w:line="300" w:lineRule="auto"/>
              <w:jc w:val="center"/>
              <w:rPr>
                <w:rStyle w:val="apple-style-span"/>
                <w:rFonts w:ascii="宋体" w:hAnsi="宋体"/>
                <w:szCs w:val="21"/>
              </w:rPr>
            </w:pPr>
            <w:r>
              <w:rPr>
                <w:rStyle w:val="apple-style-span"/>
                <w:rFonts w:ascii="宋体" w:hAnsi="宋体" w:hint="eastAsia"/>
                <w:szCs w:val="21"/>
              </w:rPr>
              <w:t>序号</w:t>
            </w:r>
          </w:p>
        </w:tc>
        <w:tc>
          <w:tcPr>
            <w:tcW w:w="2940" w:type="dxa"/>
            <w:vAlign w:val="center"/>
          </w:tcPr>
          <w:p w:rsidR="003036DC" w:rsidRDefault="003036DC" w:rsidP="006623BF">
            <w:pPr>
              <w:spacing w:line="300" w:lineRule="auto"/>
              <w:jc w:val="center"/>
              <w:rPr>
                <w:rStyle w:val="apple-style-span"/>
                <w:rFonts w:ascii="宋体" w:hAnsi="宋体"/>
                <w:szCs w:val="21"/>
              </w:rPr>
            </w:pPr>
            <w:r>
              <w:rPr>
                <w:rStyle w:val="apple-style-span"/>
                <w:rFonts w:ascii="宋体" w:hAnsi="宋体" w:hint="eastAsia"/>
                <w:szCs w:val="21"/>
              </w:rPr>
              <w:t>实验实训项目</w:t>
            </w:r>
          </w:p>
        </w:tc>
        <w:tc>
          <w:tcPr>
            <w:tcW w:w="4190" w:type="dxa"/>
            <w:vAlign w:val="center"/>
          </w:tcPr>
          <w:p w:rsidR="003036DC" w:rsidRDefault="003036DC" w:rsidP="006623BF">
            <w:pPr>
              <w:spacing w:line="300" w:lineRule="auto"/>
              <w:jc w:val="center"/>
              <w:rPr>
                <w:rStyle w:val="apple-style-span"/>
                <w:rFonts w:ascii="宋体" w:hAnsi="宋体"/>
                <w:szCs w:val="21"/>
              </w:rPr>
            </w:pPr>
            <w:r>
              <w:rPr>
                <w:rStyle w:val="apple-style-span"/>
                <w:rFonts w:ascii="宋体" w:hAnsi="宋体" w:hint="eastAsia"/>
                <w:szCs w:val="21"/>
              </w:rPr>
              <w:t>实验实训内容</w:t>
            </w:r>
          </w:p>
        </w:tc>
        <w:tc>
          <w:tcPr>
            <w:tcW w:w="850" w:type="dxa"/>
            <w:vAlign w:val="center"/>
          </w:tcPr>
          <w:p w:rsidR="003036DC" w:rsidRDefault="003036DC" w:rsidP="006623BF">
            <w:pPr>
              <w:spacing w:line="300" w:lineRule="auto"/>
              <w:ind w:rightChars="20" w:right="42"/>
              <w:jc w:val="center"/>
              <w:rPr>
                <w:rStyle w:val="apple-style-span"/>
                <w:rFonts w:ascii="宋体" w:hAnsi="宋体"/>
                <w:szCs w:val="21"/>
              </w:rPr>
            </w:pPr>
            <w:r>
              <w:rPr>
                <w:rStyle w:val="apple-style-span"/>
                <w:rFonts w:ascii="宋体" w:hAnsi="宋体" w:hint="eastAsia"/>
                <w:szCs w:val="21"/>
              </w:rPr>
              <w:t>学时</w:t>
            </w:r>
          </w:p>
        </w:tc>
      </w:tr>
      <w:tr w:rsidR="003036DC" w:rsidTr="006623BF">
        <w:tc>
          <w:tcPr>
            <w:tcW w:w="633" w:type="dxa"/>
            <w:vAlign w:val="center"/>
          </w:tcPr>
          <w:p w:rsidR="003036DC" w:rsidRDefault="003036DC" w:rsidP="006623BF">
            <w:pPr>
              <w:spacing w:line="300" w:lineRule="auto"/>
              <w:jc w:val="center"/>
              <w:rPr>
                <w:rStyle w:val="apple-style-span"/>
                <w:rFonts w:ascii="宋体" w:hAnsi="宋体"/>
                <w:szCs w:val="21"/>
              </w:rPr>
            </w:pPr>
            <w:r>
              <w:rPr>
                <w:rStyle w:val="apple-style-span"/>
                <w:rFonts w:ascii="宋体" w:hAnsi="宋体" w:hint="eastAsia"/>
                <w:szCs w:val="21"/>
              </w:rPr>
              <w:t>1</w:t>
            </w:r>
          </w:p>
        </w:tc>
        <w:tc>
          <w:tcPr>
            <w:tcW w:w="2940" w:type="dxa"/>
            <w:vAlign w:val="center"/>
          </w:tcPr>
          <w:p w:rsidR="003036DC" w:rsidRDefault="003036DC" w:rsidP="006623BF">
            <w:pPr>
              <w:spacing w:line="300" w:lineRule="auto"/>
              <w:jc w:val="center"/>
              <w:rPr>
                <w:rStyle w:val="apple-style-span"/>
                <w:rFonts w:ascii="宋体" w:hAnsi="宋体"/>
                <w:szCs w:val="21"/>
              </w:rPr>
            </w:pPr>
            <w:r>
              <w:rPr>
                <w:rStyle w:val="apple-style-span"/>
                <w:rFonts w:ascii="宋体" w:hAnsi="宋体" w:hint="eastAsia"/>
                <w:szCs w:val="21"/>
              </w:rPr>
              <w:t>城市小游园景观设计</w:t>
            </w:r>
          </w:p>
        </w:tc>
        <w:tc>
          <w:tcPr>
            <w:tcW w:w="4190" w:type="dxa"/>
          </w:tcPr>
          <w:p w:rsidR="003036DC" w:rsidRDefault="003036DC" w:rsidP="003036DC">
            <w:pPr>
              <w:numPr>
                <w:ilvl w:val="0"/>
                <w:numId w:val="4"/>
              </w:numPr>
              <w:spacing w:line="300" w:lineRule="auto"/>
              <w:rPr>
                <w:rStyle w:val="apple-style-span"/>
                <w:rFonts w:ascii="宋体" w:hAnsi="宋体"/>
                <w:szCs w:val="21"/>
              </w:rPr>
            </w:pPr>
            <w:r>
              <w:rPr>
                <w:rStyle w:val="apple-style-span"/>
                <w:rFonts w:ascii="宋体" w:hAnsi="宋体" w:hint="eastAsia"/>
                <w:szCs w:val="21"/>
              </w:rPr>
              <w:t>项目分析与调查</w:t>
            </w:r>
          </w:p>
          <w:p w:rsidR="003036DC" w:rsidRDefault="003036DC" w:rsidP="003036DC">
            <w:pPr>
              <w:numPr>
                <w:ilvl w:val="0"/>
                <w:numId w:val="4"/>
              </w:numPr>
              <w:spacing w:line="300" w:lineRule="auto"/>
              <w:rPr>
                <w:rStyle w:val="apple-style-span"/>
                <w:rFonts w:ascii="宋体" w:hAnsi="宋体"/>
                <w:szCs w:val="21"/>
              </w:rPr>
            </w:pPr>
            <w:r>
              <w:rPr>
                <w:rStyle w:val="apple-style-span"/>
                <w:rFonts w:ascii="宋体" w:hAnsi="宋体" w:hint="eastAsia"/>
                <w:szCs w:val="21"/>
              </w:rPr>
              <w:t>绘制城市小游园项目设计方案草图</w:t>
            </w:r>
          </w:p>
          <w:p w:rsidR="003036DC" w:rsidRDefault="003036DC" w:rsidP="003036DC">
            <w:pPr>
              <w:numPr>
                <w:ilvl w:val="0"/>
                <w:numId w:val="4"/>
              </w:numPr>
              <w:spacing w:line="300" w:lineRule="auto"/>
              <w:rPr>
                <w:rStyle w:val="apple-style-span"/>
                <w:rFonts w:ascii="宋体" w:hAnsi="宋体"/>
                <w:szCs w:val="21"/>
              </w:rPr>
            </w:pPr>
            <w:r>
              <w:rPr>
                <w:rStyle w:val="apple-style-span"/>
                <w:rFonts w:ascii="宋体" w:hAnsi="宋体" w:hint="eastAsia"/>
                <w:szCs w:val="21"/>
              </w:rPr>
              <w:t>绘制城市小游园项目设计CAD平面布局图纸</w:t>
            </w:r>
          </w:p>
          <w:p w:rsidR="003036DC" w:rsidRDefault="003036DC" w:rsidP="003036DC">
            <w:pPr>
              <w:numPr>
                <w:ilvl w:val="0"/>
                <w:numId w:val="4"/>
              </w:numPr>
              <w:spacing w:line="300" w:lineRule="auto"/>
              <w:rPr>
                <w:rStyle w:val="apple-style-span"/>
                <w:rFonts w:ascii="宋体" w:hAnsi="宋体"/>
                <w:szCs w:val="21"/>
              </w:rPr>
            </w:pPr>
            <w:r>
              <w:rPr>
                <w:rStyle w:val="apple-style-span"/>
                <w:rFonts w:ascii="宋体" w:hAnsi="宋体" w:hint="eastAsia"/>
                <w:szCs w:val="21"/>
              </w:rPr>
              <w:lastRenderedPageBreak/>
              <w:t>绘制城市小游园项目设计顶面布局图纸</w:t>
            </w:r>
          </w:p>
          <w:p w:rsidR="003036DC" w:rsidRDefault="003036DC" w:rsidP="003036DC">
            <w:pPr>
              <w:numPr>
                <w:ilvl w:val="0"/>
                <w:numId w:val="4"/>
              </w:numPr>
              <w:spacing w:line="300" w:lineRule="auto"/>
              <w:rPr>
                <w:rStyle w:val="apple-style-span"/>
                <w:rFonts w:ascii="宋体" w:hAnsi="宋体"/>
                <w:szCs w:val="21"/>
              </w:rPr>
            </w:pPr>
            <w:r>
              <w:rPr>
                <w:rStyle w:val="apple-style-span"/>
                <w:rFonts w:ascii="宋体" w:hAnsi="宋体" w:hint="eastAsia"/>
                <w:szCs w:val="21"/>
              </w:rPr>
              <w:t>绘制城市小游园项目设计立面图纸</w:t>
            </w:r>
          </w:p>
          <w:p w:rsidR="003036DC" w:rsidRDefault="003036DC" w:rsidP="003036DC">
            <w:pPr>
              <w:numPr>
                <w:ilvl w:val="0"/>
                <w:numId w:val="4"/>
              </w:numPr>
              <w:spacing w:line="300" w:lineRule="auto"/>
              <w:rPr>
                <w:rStyle w:val="apple-style-span"/>
                <w:rFonts w:ascii="宋体" w:hAnsi="宋体"/>
                <w:szCs w:val="21"/>
              </w:rPr>
            </w:pPr>
            <w:r>
              <w:rPr>
                <w:rStyle w:val="apple-style-span"/>
                <w:rFonts w:ascii="宋体" w:hAnsi="宋体" w:hint="eastAsia"/>
                <w:szCs w:val="21"/>
              </w:rPr>
              <w:t>绘制城市小游园项目设计局部详图及剖面图</w:t>
            </w:r>
          </w:p>
          <w:p w:rsidR="003036DC" w:rsidRDefault="003036DC" w:rsidP="003036DC">
            <w:pPr>
              <w:numPr>
                <w:ilvl w:val="0"/>
                <w:numId w:val="4"/>
              </w:numPr>
              <w:spacing w:line="300" w:lineRule="auto"/>
              <w:rPr>
                <w:rStyle w:val="apple-style-span"/>
                <w:rFonts w:ascii="宋体" w:hAnsi="宋体"/>
                <w:szCs w:val="21"/>
              </w:rPr>
            </w:pPr>
            <w:r>
              <w:rPr>
                <w:rStyle w:val="apple-style-span"/>
                <w:rFonts w:ascii="宋体" w:hAnsi="宋体" w:hint="eastAsia"/>
                <w:szCs w:val="21"/>
              </w:rPr>
              <w:t>完成局部效果图及文本编排</w:t>
            </w:r>
          </w:p>
          <w:p w:rsidR="003036DC" w:rsidRDefault="003036DC" w:rsidP="003036DC">
            <w:pPr>
              <w:numPr>
                <w:ilvl w:val="0"/>
                <w:numId w:val="4"/>
              </w:numPr>
              <w:spacing w:line="300" w:lineRule="auto"/>
              <w:rPr>
                <w:rStyle w:val="apple-style-span"/>
                <w:rFonts w:ascii="宋体" w:hAnsi="宋体"/>
                <w:szCs w:val="21"/>
              </w:rPr>
            </w:pPr>
            <w:r w:rsidRPr="00BA2C9C">
              <w:rPr>
                <w:rFonts w:ascii="宋体" w:hAnsi="宋体" w:cs="宋体"/>
                <w:kern w:val="0"/>
                <w:szCs w:val="21"/>
              </w:rPr>
              <w:t>项目设计演示讲解</w:t>
            </w:r>
          </w:p>
        </w:tc>
        <w:tc>
          <w:tcPr>
            <w:tcW w:w="850" w:type="dxa"/>
            <w:vAlign w:val="center"/>
          </w:tcPr>
          <w:p w:rsidR="003036DC" w:rsidRDefault="003036DC" w:rsidP="006623BF">
            <w:pPr>
              <w:spacing w:line="300" w:lineRule="auto"/>
              <w:ind w:rightChars="20" w:right="42"/>
              <w:jc w:val="center"/>
              <w:rPr>
                <w:rStyle w:val="apple-style-span"/>
                <w:rFonts w:ascii="宋体" w:hAnsi="宋体"/>
                <w:szCs w:val="21"/>
              </w:rPr>
            </w:pPr>
            <w:r>
              <w:rPr>
                <w:rStyle w:val="apple-style-span"/>
                <w:rFonts w:ascii="宋体" w:hAnsi="宋体" w:hint="eastAsia"/>
                <w:szCs w:val="21"/>
              </w:rPr>
              <w:lastRenderedPageBreak/>
              <w:t>30</w:t>
            </w:r>
          </w:p>
        </w:tc>
      </w:tr>
      <w:tr w:rsidR="003036DC" w:rsidTr="006623BF">
        <w:tc>
          <w:tcPr>
            <w:tcW w:w="633" w:type="dxa"/>
            <w:vAlign w:val="center"/>
          </w:tcPr>
          <w:p w:rsidR="003036DC" w:rsidRDefault="003036DC" w:rsidP="006623BF">
            <w:pPr>
              <w:spacing w:line="300" w:lineRule="auto"/>
              <w:jc w:val="center"/>
              <w:rPr>
                <w:rStyle w:val="apple-style-span"/>
                <w:rFonts w:ascii="宋体" w:hAnsi="宋体"/>
                <w:szCs w:val="21"/>
              </w:rPr>
            </w:pPr>
            <w:r>
              <w:rPr>
                <w:rStyle w:val="apple-style-span"/>
                <w:rFonts w:ascii="宋体" w:hAnsi="宋体" w:hint="eastAsia"/>
                <w:szCs w:val="21"/>
              </w:rPr>
              <w:lastRenderedPageBreak/>
              <w:t>2</w:t>
            </w:r>
          </w:p>
        </w:tc>
        <w:tc>
          <w:tcPr>
            <w:tcW w:w="2940" w:type="dxa"/>
            <w:vAlign w:val="center"/>
          </w:tcPr>
          <w:p w:rsidR="003036DC" w:rsidRDefault="003036DC" w:rsidP="006623BF">
            <w:pPr>
              <w:spacing w:line="300" w:lineRule="auto"/>
              <w:jc w:val="left"/>
              <w:rPr>
                <w:rStyle w:val="apple-style-span"/>
                <w:rFonts w:ascii="宋体" w:hAnsi="宋体"/>
                <w:szCs w:val="21"/>
              </w:rPr>
            </w:pPr>
            <w:r>
              <w:rPr>
                <w:rFonts w:hint="eastAsia"/>
                <w:szCs w:val="21"/>
              </w:rPr>
              <w:t>以设计竞赛命题的景观设计实训</w:t>
            </w:r>
          </w:p>
        </w:tc>
        <w:tc>
          <w:tcPr>
            <w:tcW w:w="4190" w:type="dxa"/>
          </w:tcPr>
          <w:p w:rsidR="003036DC" w:rsidRDefault="003036DC" w:rsidP="003036DC">
            <w:pPr>
              <w:numPr>
                <w:ilvl w:val="0"/>
                <w:numId w:val="5"/>
              </w:numPr>
              <w:spacing w:line="300" w:lineRule="auto"/>
              <w:rPr>
                <w:rStyle w:val="apple-style-span"/>
                <w:rFonts w:ascii="宋体" w:hAnsi="宋体"/>
                <w:szCs w:val="21"/>
              </w:rPr>
            </w:pPr>
            <w:r>
              <w:rPr>
                <w:rStyle w:val="apple-style-span"/>
                <w:rFonts w:ascii="宋体" w:hAnsi="宋体" w:hint="eastAsia"/>
                <w:szCs w:val="21"/>
              </w:rPr>
              <w:t>绘制竞赛命题设计方案草图</w:t>
            </w:r>
          </w:p>
          <w:p w:rsidR="003036DC" w:rsidRDefault="003036DC" w:rsidP="003036DC">
            <w:pPr>
              <w:numPr>
                <w:ilvl w:val="0"/>
                <w:numId w:val="5"/>
              </w:numPr>
              <w:spacing w:line="300" w:lineRule="auto"/>
              <w:rPr>
                <w:rStyle w:val="apple-style-span"/>
                <w:rFonts w:ascii="宋体" w:hAnsi="宋体"/>
                <w:szCs w:val="21"/>
              </w:rPr>
            </w:pPr>
            <w:r>
              <w:rPr>
                <w:rStyle w:val="apple-style-span"/>
                <w:rFonts w:ascii="宋体" w:hAnsi="宋体" w:hint="eastAsia"/>
                <w:szCs w:val="21"/>
              </w:rPr>
              <w:t>绘制竞赛命题CAD平面布局图纸</w:t>
            </w:r>
          </w:p>
          <w:p w:rsidR="003036DC" w:rsidRDefault="003036DC" w:rsidP="003036DC">
            <w:pPr>
              <w:numPr>
                <w:ilvl w:val="0"/>
                <w:numId w:val="5"/>
              </w:numPr>
              <w:spacing w:line="300" w:lineRule="auto"/>
              <w:rPr>
                <w:rStyle w:val="apple-style-span"/>
                <w:rFonts w:ascii="宋体" w:hAnsi="宋体"/>
                <w:szCs w:val="21"/>
              </w:rPr>
            </w:pPr>
            <w:r>
              <w:rPr>
                <w:rStyle w:val="apple-style-span"/>
                <w:rFonts w:ascii="宋体" w:hAnsi="宋体" w:hint="eastAsia"/>
                <w:szCs w:val="21"/>
              </w:rPr>
              <w:t>绘制竞赛命题顶面布局图纸</w:t>
            </w:r>
          </w:p>
          <w:p w:rsidR="003036DC" w:rsidRDefault="003036DC" w:rsidP="003036DC">
            <w:pPr>
              <w:numPr>
                <w:ilvl w:val="0"/>
                <w:numId w:val="5"/>
              </w:numPr>
              <w:spacing w:line="300" w:lineRule="auto"/>
              <w:rPr>
                <w:rStyle w:val="apple-style-span"/>
                <w:rFonts w:ascii="宋体" w:hAnsi="宋体"/>
                <w:szCs w:val="21"/>
              </w:rPr>
            </w:pPr>
            <w:r>
              <w:rPr>
                <w:rStyle w:val="apple-style-span"/>
                <w:rFonts w:ascii="宋体" w:hAnsi="宋体" w:hint="eastAsia"/>
                <w:szCs w:val="21"/>
              </w:rPr>
              <w:t>绘制竞赛命题立面图纸</w:t>
            </w:r>
          </w:p>
          <w:p w:rsidR="003036DC" w:rsidRDefault="003036DC" w:rsidP="003036DC">
            <w:pPr>
              <w:numPr>
                <w:ilvl w:val="0"/>
                <w:numId w:val="5"/>
              </w:numPr>
              <w:spacing w:line="300" w:lineRule="auto"/>
              <w:rPr>
                <w:rStyle w:val="apple-style-span"/>
                <w:rFonts w:ascii="宋体" w:hAnsi="宋体"/>
                <w:szCs w:val="21"/>
              </w:rPr>
            </w:pPr>
            <w:r>
              <w:rPr>
                <w:rStyle w:val="apple-style-span"/>
                <w:rFonts w:ascii="宋体" w:hAnsi="宋体" w:hint="eastAsia"/>
                <w:szCs w:val="21"/>
              </w:rPr>
              <w:t>绘制竞赛命题局部详图及剖面图</w:t>
            </w:r>
          </w:p>
          <w:p w:rsidR="003036DC" w:rsidRPr="00865224" w:rsidRDefault="003036DC" w:rsidP="003036DC">
            <w:pPr>
              <w:numPr>
                <w:ilvl w:val="0"/>
                <w:numId w:val="5"/>
              </w:numPr>
              <w:spacing w:line="300" w:lineRule="auto"/>
              <w:rPr>
                <w:rStyle w:val="apple-style-span"/>
                <w:rFonts w:ascii="宋体" w:hAnsi="宋体"/>
                <w:szCs w:val="21"/>
              </w:rPr>
            </w:pPr>
            <w:r>
              <w:rPr>
                <w:rStyle w:val="apple-style-span"/>
                <w:rFonts w:ascii="宋体" w:hAnsi="宋体" w:hint="eastAsia"/>
                <w:szCs w:val="21"/>
              </w:rPr>
              <w:t>完成局部效果图及展板编排</w:t>
            </w:r>
          </w:p>
        </w:tc>
        <w:tc>
          <w:tcPr>
            <w:tcW w:w="850" w:type="dxa"/>
            <w:vAlign w:val="center"/>
          </w:tcPr>
          <w:p w:rsidR="003036DC" w:rsidRDefault="003036DC" w:rsidP="006623BF">
            <w:pPr>
              <w:spacing w:line="300" w:lineRule="auto"/>
              <w:ind w:rightChars="20" w:right="42"/>
              <w:jc w:val="center"/>
              <w:rPr>
                <w:rStyle w:val="apple-style-span"/>
                <w:rFonts w:ascii="宋体" w:hAnsi="宋体"/>
                <w:szCs w:val="21"/>
              </w:rPr>
            </w:pPr>
            <w:r>
              <w:rPr>
                <w:rStyle w:val="apple-style-span"/>
                <w:rFonts w:ascii="宋体" w:hAnsi="宋体" w:hint="eastAsia"/>
                <w:szCs w:val="21"/>
              </w:rPr>
              <w:t>30</w:t>
            </w:r>
          </w:p>
        </w:tc>
      </w:tr>
    </w:tbl>
    <w:p w:rsidR="003036DC" w:rsidRPr="00522CDC" w:rsidRDefault="003036DC" w:rsidP="00522CDC">
      <w:pPr>
        <w:widowControl/>
        <w:spacing w:line="272" w:lineRule="atLeast"/>
        <w:jc w:val="left"/>
        <w:rPr>
          <w:rStyle w:val="apple-style-span"/>
          <w:rFonts w:ascii="宋体" w:hAnsi="宋体" w:cs="宋体"/>
          <w:kern w:val="0"/>
          <w:szCs w:val="21"/>
        </w:rPr>
      </w:pPr>
    </w:p>
    <w:p w:rsidR="00522CDC" w:rsidRPr="00EC358D" w:rsidRDefault="00522CDC" w:rsidP="003D6D96">
      <w:pPr>
        <w:spacing w:beforeLines="50" w:afterLines="50" w:line="300" w:lineRule="auto"/>
        <w:jc w:val="center"/>
        <w:rPr>
          <w:rStyle w:val="apple-style-span"/>
          <w:b/>
          <w:sz w:val="28"/>
          <w:szCs w:val="28"/>
        </w:rPr>
      </w:pPr>
      <w:r w:rsidRPr="00EC358D">
        <w:rPr>
          <w:rStyle w:val="apple-style-span"/>
          <w:rFonts w:hint="eastAsia"/>
          <w:b/>
          <w:sz w:val="28"/>
          <w:szCs w:val="28"/>
        </w:rPr>
        <w:t>第</w:t>
      </w:r>
      <w:r>
        <w:rPr>
          <w:rStyle w:val="apple-style-span"/>
          <w:rFonts w:hint="eastAsia"/>
          <w:b/>
          <w:sz w:val="28"/>
          <w:szCs w:val="28"/>
        </w:rPr>
        <w:t>二</w:t>
      </w:r>
      <w:r w:rsidRPr="00EC358D">
        <w:rPr>
          <w:rStyle w:val="apple-style-span"/>
          <w:rFonts w:hint="eastAsia"/>
          <w:b/>
          <w:sz w:val="28"/>
          <w:szCs w:val="28"/>
        </w:rPr>
        <w:t>部分</w:t>
      </w:r>
      <w:r>
        <w:rPr>
          <w:rStyle w:val="apple-style-span"/>
          <w:rFonts w:hint="eastAsia"/>
          <w:b/>
          <w:sz w:val="28"/>
          <w:szCs w:val="28"/>
        </w:rPr>
        <w:t xml:space="preserve">  </w:t>
      </w:r>
      <w:r>
        <w:rPr>
          <w:rStyle w:val="apple-style-span"/>
          <w:rFonts w:hint="eastAsia"/>
          <w:b/>
          <w:sz w:val="28"/>
          <w:szCs w:val="28"/>
        </w:rPr>
        <w:t>教学内容与要求</w:t>
      </w:r>
    </w:p>
    <w:p w:rsidR="00522CDC" w:rsidRPr="0014760E" w:rsidRDefault="00522CDC" w:rsidP="00522CDC">
      <w:pPr>
        <w:spacing w:line="300" w:lineRule="auto"/>
        <w:rPr>
          <w:rStyle w:val="apple-style-span"/>
          <w:szCs w:val="21"/>
        </w:rPr>
      </w:pPr>
    </w:p>
    <w:p w:rsidR="00522CDC" w:rsidRPr="0014760E" w:rsidRDefault="00522CDC" w:rsidP="00522CDC">
      <w:pPr>
        <w:spacing w:line="300" w:lineRule="auto"/>
        <w:ind w:firstLineChars="196" w:firstLine="413"/>
        <w:rPr>
          <w:rStyle w:val="apple-style-span"/>
          <w:b/>
          <w:szCs w:val="21"/>
        </w:rPr>
      </w:pPr>
      <w:r>
        <w:rPr>
          <w:rStyle w:val="apple-style-span"/>
          <w:rFonts w:hint="eastAsia"/>
          <w:b/>
          <w:szCs w:val="21"/>
        </w:rPr>
        <w:t>一、</w:t>
      </w:r>
      <w:r w:rsidRPr="0014760E">
        <w:rPr>
          <w:rStyle w:val="apple-style-span"/>
          <w:b/>
          <w:szCs w:val="21"/>
        </w:rPr>
        <w:t>课程教学内容设计与学时分配</w:t>
      </w:r>
    </w:p>
    <w:p w:rsidR="00522CDC" w:rsidRDefault="00522CDC" w:rsidP="00522CDC">
      <w:pPr>
        <w:widowControl/>
        <w:spacing w:line="272" w:lineRule="atLeast"/>
        <w:ind w:firstLineChars="200" w:firstLine="420"/>
        <w:jc w:val="left"/>
        <w:rPr>
          <w:rFonts w:ascii="宋体" w:hAnsi="宋体" w:cs="宋体"/>
          <w:kern w:val="0"/>
          <w:szCs w:val="21"/>
        </w:rPr>
      </w:pPr>
      <w:r>
        <w:rPr>
          <w:rFonts w:ascii="宋体" w:hAnsi="宋体" w:cs="宋体" w:hint="eastAsia"/>
          <w:kern w:val="0"/>
          <w:szCs w:val="21"/>
        </w:rPr>
        <w:t>本课程</w:t>
      </w:r>
      <w:r w:rsidRPr="00DE2B2B">
        <w:rPr>
          <w:rFonts w:ascii="宋体" w:hAnsi="宋体" w:cs="宋体"/>
          <w:kern w:val="0"/>
          <w:szCs w:val="21"/>
        </w:rPr>
        <w:t>以“</w:t>
      </w:r>
      <w:r w:rsidR="003036DC">
        <w:rPr>
          <w:rFonts w:ascii="宋体" w:hAnsi="宋体" w:cs="宋体" w:hint="eastAsia"/>
          <w:kern w:val="0"/>
          <w:szCs w:val="21"/>
        </w:rPr>
        <w:t>景观</w:t>
      </w:r>
      <w:r w:rsidRPr="00DE2B2B">
        <w:rPr>
          <w:rFonts w:ascii="宋体" w:hAnsi="宋体" w:cs="宋体"/>
          <w:kern w:val="0"/>
          <w:szCs w:val="21"/>
        </w:rPr>
        <w:t>设计”为载体设计学习情境，每个学习情境都是完整的工作过程，学生在掌握工作过程中需要的知识和技能的同时也培养了社会能力和方法能力，学习情境的设计主要考虑以下几个问题：</w:t>
      </w:r>
    </w:p>
    <w:p w:rsidR="00522CDC" w:rsidRPr="00426A2C" w:rsidRDefault="00522CDC" w:rsidP="00522CDC">
      <w:pPr>
        <w:widowControl/>
        <w:spacing w:line="272" w:lineRule="atLeast"/>
        <w:jc w:val="left"/>
        <w:rPr>
          <w:rFonts w:ascii="宋体" w:hAnsi="宋体" w:cs="宋体"/>
          <w:kern w:val="0"/>
          <w:szCs w:val="21"/>
        </w:rPr>
      </w:pPr>
      <w:r w:rsidRPr="00DE2B2B">
        <w:rPr>
          <w:rFonts w:ascii="宋体" w:hAnsi="宋体" w:cs="宋体"/>
          <w:kern w:val="0"/>
          <w:szCs w:val="21"/>
        </w:rPr>
        <w:t>1．在分析岗位</w:t>
      </w:r>
      <w:r w:rsidRPr="00426A2C">
        <w:rPr>
          <w:rFonts w:ascii="宋体" w:hAnsi="宋体" w:cs="宋体"/>
          <w:kern w:val="0"/>
          <w:szCs w:val="21"/>
        </w:rPr>
        <w:t>需求的基础上，确定人才培养的主要岗位是</w:t>
      </w:r>
      <w:r w:rsidR="003036DC">
        <w:rPr>
          <w:rFonts w:ascii="宋体" w:hAnsi="宋体" w:cs="宋体" w:hint="eastAsia"/>
          <w:kern w:val="0"/>
          <w:szCs w:val="21"/>
        </w:rPr>
        <w:t>景观</w:t>
      </w:r>
      <w:r>
        <w:rPr>
          <w:rFonts w:ascii="宋体" w:hAnsi="宋体" w:cs="宋体" w:hint="eastAsia"/>
          <w:kern w:val="0"/>
          <w:szCs w:val="21"/>
        </w:rPr>
        <w:t>设计绘图员</w:t>
      </w:r>
      <w:r w:rsidRPr="00426A2C">
        <w:rPr>
          <w:rFonts w:ascii="宋体" w:hAnsi="宋体" w:cs="宋体"/>
          <w:kern w:val="0"/>
          <w:szCs w:val="21"/>
        </w:rPr>
        <w:t>和施工管理人员。通过梳理岗位行动领域，推导典型岗位工作任务，依据此导出学习领域课程及排序，构建更为科学合理的课程体系。</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2．依据岗位工作过程进行教学设计，将工作过程与教学有机联系，以往所教课程与岗位工作脱节缺陷，使学生在学习期间就对工作过程和工作任务有了一定的了解，便于其较快适应岗位需要，获得企业认同。</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 xml:space="preserve">3．改革以往从理论讲授入手、后期综合项目集中训练的松散式教学模式。采用以项目为载体，在项目训练的过程中引入理论知识。以岗位工作流程为实践教学思路，依据岗位工作任务组织知识内容，以真实案例为载体贯穿教学，锻炼了学生的动手能力和解决问题的能力。 </w:t>
      </w:r>
    </w:p>
    <w:p w:rsidR="00522CDC" w:rsidRPr="00426A2C"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4．根据岗位中实际工作情境，将资料收集、现场勘测以及方案演示与表达等真实工作任务列入教学内容的设计，并依此增加对应的知识内容，拓展了学生的专业核心能力和职业综合素质。</w:t>
      </w:r>
    </w:p>
    <w:p w:rsidR="00522CDC" w:rsidRPr="00DE2B2B" w:rsidRDefault="00522CDC" w:rsidP="00522CDC">
      <w:pPr>
        <w:widowControl/>
        <w:spacing w:line="272" w:lineRule="atLeast"/>
        <w:jc w:val="left"/>
        <w:rPr>
          <w:rFonts w:ascii="宋体" w:hAnsi="宋体" w:cs="宋体"/>
          <w:kern w:val="0"/>
          <w:szCs w:val="21"/>
        </w:rPr>
      </w:pPr>
      <w:r w:rsidRPr="00426A2C">
        <w:rPr>
          <w:rFonts w:ascii="宋体" w:hAnsi="宋体" w:cs="宋体"/>
          <w:kern w:val="0"/>
          <w:szCs w:val="21"/>
        </w:rPr>
        <w:t>5．通过以职业能力培养和综合素质养成为目的课程改革，学生不仅在设计能力和操作技能的层次上有大的收获，在沟通能力、理论水平、协调管理能力几方面都将有不同程度的提高，为学生的职业生涯的持续发展打下良好基础。</w:t>
      </w:r>
    </w:p>
    <w:p w:rsidR="00522CDC" w:rsidRPr="0014760E" w:rsidRDefault="00522CDC" w:rsidP="00522CDC">
      <w:pPr>
        <w:spacing w:line="300" w:lineRule="auto"/>
        <w:ind w:firstLineChars="196" w:firstLine="413"/>
        <w:rPr>
          <w:rStyle w:val="apple-style-span"/>
          <w:b/>
          <w:szCs w:val="21"/>
        </w:rPr>
      </w:pPr>
      <w:r>
        <w:rPr>
          <w:rStyle w:val="apple-style-span"/>
          <w:rFonts w:hint="eastAsia"/>
          <w:b/>
          <w:szCs w:val="21"/>
        </w:rPr>
        <w:t>二</w:t>
      </w:r>
      <w:r w:rsidRPr="0014760E">
        <w:rPr>
          <w:rStyle w:val="apple-style-span"/>
          <w:b/>
          <w:szCs w:val="21"/>
        </w:rPr>
        <w:t>、教学资源</w:t>
      </w:r>
    </w:p>
    <w:p w:rsidR="00522CDC" w:rsidRPr="003036DC" w:rsidRDefault="00522CDC" w:rsidP="003036DC">
      <w:pPr>
        <w:pStyle w:val="a6"/>
        <w:ind w:firstLine="422"/>
        <w:rPr>
          <w:rStyle w:val="apple-style-span"/>
          <w:b/>
          <w:szCs w:val="21"/>
        </w:rPr>
      </w:pPr>
      <w:r w:rsidRPr="003036DC">
        <w:rPr>
          <w:rStyle w:val="apple-style-span"/>
          <w:b/>
          <w:szCs w:val="21"/>
        </w:rPr>
        <w:t>主要</w:t>
      </w:r>
      <w:r w:rsidRPr="003036DC">
        <w:rPr>
          <w:rStyle w:val="apple-style-span"/>
          <w:rFonts w:hint="eastAsia"/>
          <w:b/>
          <w:szCs w:val="21"/>
        </w:rPr>
        <w:t>参考</w:t>
      </w:r>
      <w:r w:rsidRPr="003036DC">
        <w:rPr>
          <w:rStyle w:val="apple-style-span"/>
          <w:b/>
          <w:szCs w:val="21"/>
        </w:rPr>
        <w:t>资料</w:t>
      </w:r>
    </w:p>
    <w:p w:rsidR="00522CDC" w:rsidRPr="0014760E" w:rsidRDefault="00522CDC" w:rsidP="00522CDC">
      <w:pPr>
        <w:spacing w:line="400" w:lineRule="exact"/>
        <w:ind w:firstLineChars="200" w:firstLine="420"/>
        <w:rPr>
          <w:rStyle w:val="apple-style-span"/>
        </w:rPr>
      </w:pPr>
      <w:r w:rsidRPr="0014760E">
        <w:rPr>
          <w:rStyle w:val="apple-style-span"/>
        </w:rPr>
        <w:t>本课程教学资源丰富，除教材外，还包括其他教学资源、网络学习资源和课程互动论坛，做到真正为课程教学而设计，以学生为主体而设计。</w:t>
      </w:r>
    </w:p>
    <w:p w:rsidR="00522CDC" w:rsidRPr="0014760E" w:rsidRDefault="00522CDC" w:rsidP="00522CDC">
      <w:pPr>
        <w:pStyle w:val="a6"/>
        <w:rPr>
          <w:rStyle w:val="apple-style-span"/>
        </w:rPr>
      </w:pPr>
      <w:r w:rsidRPr="0014760E">
        <w:rPr>
          <w:rStyle w:val="apple-style-span"/>
        </w:rPr>
        <w:lastRenderedPageBreak/>
        <w:t>1</w:t>
      </w:r>
      <w:r w:rsidRPr="0014760E">
        <w:rPr>
          <w:rStyle w:val="apple-style-span"/>
        </w:rPr>
        <w:t>、电子教案：主讲教师通过多年设计项目实践和教学实践，制作了一套课程</w:t>
      </w:r>
      <w:r w:rsidRPr="0014760E">
        <w:rPr>
          <w:rStyle w:val="apple-style-span"/>
        </w:rPr>
        <w:t>PPT</w:t>
      </w:r>
      <w:r w:rsidRPr="0014760E">
        <w:rPr>
          <w:rStyle w:val="apple-style-span"/>
        </w:rPr>
        <w:t>课件，，真正为教学应用而设计，考虑真实课堂教学需要，将电子教案直观转化为教师方便使用的形式。</w:t>
      </w:r>
    </w:p>
    <w:p w:rsidR="00522CDC" w:rsidRPr="0014760E" w:rsidRDefault="00522CDC" w:rsidP="00522CDC">
      <w:pPr>
        <w:pStyle w:val="a6"/>
        <w:rPr>
          <w:rStyle w:val="apple-style-span"/>
        </w:rPr>
      </w:pPr>
      <w:r w:rsidRPr="0014760E">
        <w:rPr>
          <w:rStyle w:val="apple-style-span"/>
        </w:rPr>
        <w:t>2</w:t>
      </w:r>
      <w:r w:rsidRPr="0014760E">
        <w:rPr>
          <w:rStyle w:val="apple-style-span"/>
        </w:rPr>
        <w:t>、教学课件：在体现教学内容的基础上，强调设计类教学的形式感和设计感，搜集真实设计案例和前沿的设计内容及图片资料，强化课程性质和视觉效果。</w:t>
      </w:r>
    </w:p>
    <w:p w:rsidR="00522CDC" w:rsidRDefault="00522CDC" w:rsidP="00522CDC">
      <w:pPr>
        <w:pStyle w:val="a6"/>
        <w:rPr>
          <w:rStyle w:val="apple-style-span"/>
          <w:szCs w:val="21"/>
        </w:rPr>
      </w:pPr>
      <w:r w:rsidRPr="0014760E">
        <w:rPr>
          <w:rStyle w:val="apple-style-span"/>
          <w:szCs w:val="21"/>
        </w:rPr>
        <w:t>3</w:t>
      </w:r>
      <w:r w:rsidRPr="0014760E">
        <w:rPr>
          <w:rStyle w:val="apple-style-span"/>
          <w:szCs w:val="21"/>
        </w:rPr>
        <w:t>、教学案例：选用近几年的真实</w:t>
      </w:r>
      <w:r w:rsidR="003036DC">
        <w:rPr>
          <w:rStyle w:val="apple-style-span"/>
          <w:rFonts w:hint="eastAsia"/>
          <w:szCs w:val="21"/>
        </w:rPr>
        <w:t>城市公园景观</w:t>
      </w:r>
      <w:r w:rsidRPr="0014760E">
        <w:rPr>
          <w:rStyle w:val="apple-style-span"/>
          <w:szCs w:val="21"/>
        </w:rPr>
        <w:t>设计和施工项目为教学案例，使教学内容更加直观，理论知识有效融于设计实践，增强学生的学习兴趣。</w:t>
      </w:r>
    </w:p>
    <w:p w:rsidR="003036DC" w:rsidRPr="0014760E" w:rsidRDefault="003036DC" w:rsidP="00522CDC">
      <w:pPr>
        <w:pStyle w:val="a6"/>
        <w:rPr>
          <w:rStyle w:val="apple-style-span"/>
          <w:szCs w:val="21"/>
        </w:rPr>
      </w:pPr>
    </w:p>
    <w:p w:rsidR="00522CDC" w:rsidRPr="0014760E" w:rsidRDefault="00522CDC" w:rsidP="00522CDC">
      <w:pPr>
        <w:spacing w:line="300" w:lineRule="auto"/>
        <w:ind w:firstLineChars="196" w:firstLine="413"/>
        <w:rPr>
          <w:rStyle w:val="apple-style-span"/>
          <w:b/>
          <w:szCs w:val="21"/>
        </w:rPr>
      </w:pPr>
      <w:r>
        <w:rPr>
          <w:rStyle w:val="apple-style-span"/>
          <w:rFonts w:hint="eastAsia"/>
          <w:b/>
          <w:szCs w:val="21"/>
        </w:rPr>
        <w:t>三</w:t>
      </w:r>
      <w:r w:rsidRPr="0014760E">
        <w:rPr>
          <w:rStyle w:val="apple-style-span"/>
          <w:b/>
          <w:szCs w:val="21"/>
        </w:rPr>
        <w:t>、教学评价</w:t>
      </w:r>
    </w:p>
    <w:p w:rsidR="00522CDC" w:rsidRPr="0014760E" w:rsidRDefault="00522CDC" w:rsidP="00522CDC">
      <w:pPr>
        <w:ind w:firstLineChars="200" w:firstLine="420"/>
        <w:rPr>
          <w:szCs w:val="21"/>
        </w:rPr>
      </w:pPr>
      <w:r>
        <w:rPr>
          <w:rStyle w:val="apple-style-span"/>
          <w:szCs w:val="21"/>
        </w:rPr>
        <w:t>根据环境</w:t>
      </w:r>
      <w:r w:rsidRPr="0014760E">
        <w:rPr>
          <w:rStyle w:val="apple-style-span"/>
          <w:szCs w:val="21"/>
        </w:rPr>
        <w:t>设计专业人才培养的目标要求，本课程为环艺专业</w:t>
      </w:r>
      <w:r w:rsidR="003036DC">
        <w:rPr>
          <w:rStyle w:val="apple-style-span"/>
          <w:rFonts w:hint="eastAsia"/>
          <w:szCs w:val="21"/>
        </w:rPr>
        <w:t>景观</w:t>
      </w:r>
      <w:r w:rsidRPr="0014760E">
        <w:rPr>
          <w:rStyle w:val="apple-style-span"/>
          <w:szCs w:val="21"/>
        </w:rPr>
        <w:t>设计方向课程。科学的评价体系是实现课程目标的重要保障，</w:t>
      </w:r>
      <w:r w:rsidRPr="0014760E">
        <w:rPr>
          <w:szCs w:val="21"/>
        </w:rPr>
        <w:t>根据本课程的特点，采取专题方案设计考察方式考核学生能力，注重作品展示汇报和平时表现，参考企业意见和学生互评情况综合评定学习效果。</w:t>
      </w:r>
    </w:p>
    <w:p w:rsidR="00522CDC" w:rsidRDefault="00522CDC" w:rsidP="00522CDC">
      <w:pPr>
        <w:widowControl/>
        <w:spacing w:line="480" w:lineRule="exact"/>
        <w:ind w:firstLineChars="200" w:firstLine="420"/>
        <w:jc w:val="left"/>
        <w:rPr>
          <w:rStyle w:val="apple-style-span"/>
          <w:szCs w:val="21"/>
        </w:rPr>
      </w:pPr>
      <w:r w:rsidRPr="0014760E">
        <w:rPr>
          <w:kern w:val="0"/>
          <w:szCs w:val="21"/>
        </w:rPr>
        <w:t>1</w:t>
      </w:r>
      <w:r w:rsidRPr="0014760E">
        <w:rPr>
          <w:kern w:val="0"/>
          <w:szCs w:val="21"/>
        </w:rPr>
        <w:t>、</w:t>
      </w:r>
      <w:r w:rsidRPr="0014760E">
        <w:rPr>
          <w:rStyle w:val="apple-style-span"/>
          <w:szCs w:val="21"/>
        </w:rPr>
        <w:t>学习过程考核</w:t>
      </w:r>
      <w:r>
        <w:rPr>
          <w:rStyle w:val="apple-style-span"/>
          <w:rFonts w:hint="eastAsia"/>
          <w:szCs w:val="21"/>
        </w:rPr>
        <w:t>：占总分</w:t>
      </w:r>
      <w:r w:rsidRPr="0014760E">
        <w:rPr>
          <w:rStyle w:val="apple-style-span"/>
          <w:szCs w:val="21"/>
        </w:rPr>
        <w:t>40%</w:t>
      </w:r>
      <w:r>
        <w:rPr>
          <w:rStyle w:val="apple-style-span"/>
          <w:rFonts w:hint="eastAsia"/>
          <w:szCs w:val="21"/>
        </w:rPr>
        <w:t>，其中课堂纪律占</w:t>
      </w:r>
      <w:r>
        <w:rPr>
          <w:rStyle w:val="apple-style-span"/>
          <w:rFonts w:hint="eastAsia"/>
          <w:szCs w:val="21"/>
        </w:rPr>
        <w:t>10%</w:t>
      </w:r>
      <w:r>
        <w:rPr>
          <w:rStyle w:val="apple-style-span"/>
          <w:rFonts w:hint="eastAsia"/>
          <w:szCs w:val="21"/>
        </w:rPr>
        <w:t>，与老师互动情况占</w:t>
      </w:r>
      <w:r>
        <w:rPr>
          <w:rStyle w:val="apple-style-span"/>
          <w:rFonts w:hint="eastAsia"/>
          <w:szCs w:val="21"/>
        </w:rPr>
        <w:t>20%</w:t>
      </w:r>
      <w:r>
        <w:rPr>
          <w:rStyle w:val="apple-style-span"/>
          <w:rFonts w:hint="eastAsia"/>
          <w:szCs w:val="21"/>
        </w:rPr>
        <w:t>，与老师沟通方案的次数达标占</w:t>
      </w:r>
      <w:r>
        <w:rPr>
          <w:rStyle w:val="apple-style-span"/>
          <w:rFonts w:hint="eastAsia"/>
          <w:szCs w:val="21"/>
        </w:rPr>
        <w:t>10%</w:t>
      </w:r>
      <w:r>
        <w:rPr>
          <w:rStyle w:val="apple-style-span"/>
          <w:rFonts w:hint="eastAsia"/>
          <w:szCs w:val="21"/>
        </w:rPr>
        <w:t>；</w:t>
      </w:r>
    </w:p>
    <w:p w:rsidR="00522CDC" w:rsidRPr="0014760E" w:rsidRDefault="00522CDC" w:rsidP="00522CDC">
      <w:pPr>
        <w:widowControl/>
        <w:spacing w:line="480" w:lineRule="exact"/>
        <w:ind w:firstLineChars="200" w:firstLine="420"/>
        <w:jc w:val="left"/>
        <w:rPr>
          <w:rStyle w:val="apple-style-span"/>
          <w:szCs w:val="21"/>
        </w:rPr>
      </w:pPr>
      <w:r w:rsidRPr="0014760E">
        <w:rPr>
          <w:rStyle w:val="apple-style-span"/>
          <w:szCs w:val="21"/>
        </w:rPr>
        <w:t>2</w:t>
      </w:r>
      <w:r w:rsidRPr="0014760E">
        <w:rPr>
          <w:rStyle w:val="apple-style-span"/>
          <w:szCs w:val="21"/>
        </w:rPr>
        <w:t>、设计作品展示</w:t>
      </w:r>
      <w:r>
        <w:rPr>
          <w:rStyle w:val="apple-style-span"/>
          <w:rFonts w:hint="eastAsia"/>
          <w:szCs w:val="21"/>
        </w:rPr>
        <w:t>：占总分</w:t>
      </w:r>
      <w:r w:rsidRPr="0014760E">
        <w:rPr>
          <w:rStyle w:val="apple-style-span"/>
          <w:szCs w:val="21"/>
        </w:rPr>
        <w:t>30%</w:t>
      </w:r>
      <w:r>
        <w:rPr>
          <w:rStyle w:val="apple-style-span"/>
          <w:rFonts w:hint="eastAsia"/>
          <w:szCs w:val="21"/>
        </w:rPr>
        <w:t>，其中</w:t>
      </w:r>
      <w:r w:rsidRPr="0014760E">
        <w:rPr>
          <w:rStyle w:val="apple-style-span"/>
          <w:szCs w:val="21"/>
        </w:rPr>
        <w:t>学生对设计方案的整体把握能力、项目设计分析和处理能力</w:t>
      </w:r>
      <w:r>
        <w:rPr>
          <w:rStyle w:val="apple-style-span"/>
          <w:rFonts w:hint="eastAsia"/>
          <w:szCs w:val="21"/>
        </w:rPr>
        <w:t>共占</w:t>
      </w:r>
      <w:r>
        <w:rPr>
          <w:rStyle w:val="apple-style-span"/>
          <w:rFonts w:hint="eastAsia"/>
          <w:szCs w:val="21"/>
        </w:rPr>
        <w:t>5%</w:t>
      </w:r>
      <w:r>
        <w:rPr>
          <w:rStyle w:val="apple-style-span"/>
          <w:rFonts w:hint="eastAsia"/>
          <w:szCs w:val="21"/>
        </w:rPr>
        <w:t>，</w:t>
      </w:r>
      <w:r w:rsidRPr="0014760E">
        <w:rPr>
          <w:rStyle w:val="apple-style-span"/>
          <w:szCs w:val="21"/>
        </w:rPr>
        <w:t>设计图纸表现能力</w:t>
      </w:r>
      <w:r>
        <w:rPr>
          <w:rStyle w:val="apple-style-span"/>
          <w:rFonts w:hint="eastAsia"/>
          <w:szCs w:val="21"/>
        </w:rPr>
        <w:t>占</w:t>
      </w:r>
      <w:r>
        <w:rPr>
          <w:rStyle w:val="apple-style-span"/>
          <w:rFonts w:hint="eastAsia"/>
          <w:szCs w:val="21"/>
        </w:rPr>
        <w:t>20%</w:t>
      </w:r>
      <w:r w:rsidRPr="0014760E">
        <w:rPr>
          <w:rStyle w:val="apple-style-span"/>
          <w:szCs w:val="21"/>
        </w:rPr>
        <w:t>，设计表述与沟通能力</w:t>
      </w:r>
      <w:r>
        <w:rPr>
          <w:rStyle w:val="apple-style-span"/>
          <w:rFonts w:hint="eastAsia"/>
          <w:szCs w:val="21"/>
        </w:rPr>
        <w:t>5%</w:t>
      </w:r>
      <w:r w:rsidRPr="0014760E">
        <w:rPr>
          <w:rStyle w:val="apple-style-span"/>
          <w:szCs w:val="21"/>
        </w:rPr>
        <w:t>；</w:t>
      </w:r>
      <w:r w:rsidRPr="0014760E">
        <w:rPr>
          <w:rStyle w:val="apple-style-span"/>
          <w:szCs w:val="21"/>
        </w:rPr>
        <w:t xml:space="preserve"> </w:t>
      </w:r>
    </w:p>
    <w:p w:rsidR="00522CDC" w:rsidRPr="0014760E" w:rsidRDefault="00522CDC" w:rsidP="00522CDC">
      <w:pPr>
        <w:widowControl/>
        <w:spacing w:line="480" w:lineRule="exact"/>
        <w:ind w:firstLineChars="200" w:firstLine="420"/>
        <w:jc w:val="left"/>
        <w:rPr>
          <w:rStyle w:val="apple-style-span"/>
          <w:szCs w:val="21"/>
        </w:rPr>
      </w:pPr>
      <w:r w:rsidRPr="0014760E">
        <w:rPr>
          <w:rStyle w:val="apple-style-span"/>
          <w:szCs w:val="21"/>
        </w:rPr>
        <w:t>3</w:t>
      </w:r>
      <w:r w:rsidRPr="0014760E">
        <w:rPr>
          <w:rStyle w:val="apple-style-span"/>
          <w:szCs w:val="21"/>
        </w:rPr>
        <w:t>、社会评价主要是参赛作品获奖情况或被企业采纳情况方面的评价，成绩所占比例为</w:t>
      </w:r>
      <w:r w:rsidRPr="0014760E">
        <w:rPr>
          <w:rStyle w:val="apple-style-span"/>
          <w:szCs w:val="21"/>
        </w:rPr>
        <w:t>20%</w:t>
      </w:r>
      <w:r w:rsidRPr="0014760E">
        <w:rPr>
          <w:rStyle w:val="apple-style-span"/>
          <w:szCs w:val="21"/>
        </w:rPr>
        <w:t>。</w:t>
      </w:r>
      <w:r w:rsidRPr="0014760E">
        <w:rPr>
          <w:rStyle w:val="apple-style-span"/>
          <w:szCs w:val="21"/>
        </w:rPr>
        <w:t xml:space="preserve"> </w:t>
      </w:r>
    </w:p>
    <w:p w:rsidR="00522CDC" w:rsidRPr="00225FA6" w:rsidRDefault="00522CDC" w:rsidP="00522CDC">
      <w:pPr>
        <w:widowControl/>
        <w:spacing w:line="480" w:lineRule="exact"/>
        <w:jc w:val="left"/>
        <w:rPr>
          <w:rStyle w:val="apple-style-span"/>
          <w:szCs w:val="21"/>
        </w:rPr>
      </w:pPr>
      <w:r w:rsidRPr="0014760E">
        <w:rPr>
          <w:rStyle w:val="apple-style-span"/>
          <w:szCs w:val="21"/>
        </w:rPr>
        <w:t xml:space="preserve">    4</w:t>
      </w:r>
      <w:r w:rsidRPr="0014760E">
        <w:rPr>
          <w:rStyle w:val="apple-style-span"/>
          <w:szCs w:val="21"/>
        </w:rPr>
        <w:t>、学生评价主要考核学生点评他人作品提出修改建议的能力，成绩所占比例为</w:t>
      </w:r>
      <w:r w:rsidRPr="0014760E">
        <w:rPr>
          <w:rStyle w:val="apple-style-span"/>
          <w:szCs w:val="21"/>
        </w:rPr>
        <w:t>10%</w:t>
      </w:r>
      <w:r w:rsidRPr="0014760E">
        <w:rPr>
          <w:rStyle w:val="apple-style-span"/>
          <w:szCs w:val="21"/>
        </w:rPr>
        <w:t>。</w:t>
      </w:r>
      <w:r w:rsidRPr="0014760E">
        <w:rPr>
          <w:rStyle w:val="apple-style-span"/>
          <w:szCs w:val="21"/>
        </w:rPr>
        <w:t xml:space="preserve"> </w:t>
      </w:r>
    </w:p>
    <w:p w:rsidR="0091514C" w:rsidRPr="00522CDC" w:rsidRDefault="0091514C" w:rsidP="00522CDC">
      <w:pPr>
        <w:widowControl/>
        <w:spacing w:line="360" w:lineRule="atLeast"/>
        <w:jc w:val="left"/>
      </w:pPr>
    </w:p>
    <w:sectPr w:rsidR="0091514C" w:rsidRPr="00522CDC" w:rsidSect="00D505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3ED" w:rsidRDefault="00C503ED" w:rsidP="00F10784">
      <w:r>
        <w:separator/>
      </w:r>
    </w:p>
  </w:endnote>
  <w:endnote w:type="continuationSeparator" w:id="0">
    <w:p w:rsidR="00C503ED" w:rsidRDefault="00C503ED" w:rsidP="00F10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altName w:val="汉堡包手机字体"/>
    <w:charset w:val="86"/>
    <w:family w:val="auto"/>
    <w:pitch w:val="variable"/>
    <w:sig w:usb0="00000000"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3ED" w:rsidRDefault="00C503ED" w:rsidP="00F10784">
      <w:r>
        <w:separator/>
      </w:r>
    </w:p>
  </w:footnote>
  <w:footnote w:type="continuationSeparator" w:id="0">
    <w:p w:rsidR="00C503ED" w:rsidRDefault="00C503ED" w:rsidP="00F10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16"/>
    <w:multiLevelType w:val="multilevel"/>
    <w:tmpl w:val="000000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25"/>
    <w:multiLevelType w:val="multilevel"/>
    <w:tmpl w:val="000000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2107D81"/>
    <w:multiLevelType w:val="hybridMultilevel"/>
    <w:tmpl w:val="F54E4200"/>
    <w:lvl w:ilvl="0" w:tplc="867A9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7B539E"/>
    <w:multiLevelType w:val="hybridMultilevel"/>
    <w:tmpl w:val="09208C58"/>
    <w:lvl w:ilvl="0" w:tplc="8A463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341D5C"/>
    <w:multiLevelType w:val="hybridMultilevel"/>
    <w:tmpl w:val="B2F4E3DA"/>
    <w:lvl w:ilvl="0" w:tplc="69D6D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1179"/>
    <w:rsid w:val="000538AD"/>
    <w:rsid w:val="0016544E"/>
    <w:rsid w:val="002B2563"/>
    <w:rsid w:val="002C7AD0"/>
    <w:rsid w:val="003036DC"/>
    <w:rsid w:val="003D6D96"/>
    <w:rsid w:val="00460359"/>
    <w:rsid w:val="004E6EBC"/>
    <w:rsid w:val="00522CDC"/>
    <w:rsid w:val="005D1179"/>
    <w:rsid w:val="006C6590"/>
    <w:rsid w:val="00757459"/>
    <w:rsid w:val="0091514C"/>
    <w:rsid w:val="0097622B"/>
    <w:rsid w:val="009F0624"/>
    <w:rsid w:val="00A34D39"/>
    <w:rsid w:val="00AE20EF"/>
    <w:rsid w:val="00B72868"/>
    <w:rsid w:val="00C503ED"/>
    <w:rsid w:val="00C90472"/>
    <w:rsid w:val="00D0200C"/>
    <w:rsid w:val="00D5056A"/>
    <w:rsid w:val="00F10784"/>
    <w:rsid w:val="12F83D77"/>
    <w:rsid w:val="5FD01B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56A"/>
    <w:pPr>
      <w:widowControl w:val="0"/>
      <w:jc w:val="both"/>
    </w:pPr>
    <w:rPr>
      <w:kern w:val="2"/>
      <w:sz w:val="21"/>
      <w:szCs w:val="22"/>
    </w:rPr>
  </w:style>
  <w:style w:type="paragraph" w:styleId="1">
    <w:name w:val="heading 1"/>
    <w:basedOn w:val="a"/>
    <w:next w:val="a"/>
    <w:link w:val="1Char"/>
    <w:uiPriority w:val="9"/>
    <w:qFormat/>
    <w:rsid w:val="00D5056A"/>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5056A"/>
    <w:pPr>
      <w:tabs>
        <w:tab w:val="center" w:pos="4153"/>
        <w:tab w:val="right" w:pos="8306"/>
      </w:tabs>
      <w:snapToGrid w:val="0"/>
      <w:jc w:val="left"/>
    </w:pPr>
    <w:rPr>
      <w:sz w:val="18"/>
      <w:szCs w:val="18"/>
    </w:rPr>
  </w:style>
  <w:style w:type="paragraph" w:styleId="a4">
    <w:name w:val="header"/>
    <w:basedOn w:val="a"/>
    <w:link w:val="Char0"/>
    <w:uiPriority w:val="99"/>
    <w:unhideWhenUsed/>
    <w:rsid w:val="00D5056A"/>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sid w:val="00D5056A"/>
    <w:rPr>
      <w:b/>
      <w:bCs/>
    </w:rPr>
  </w:style>
  <w:style w:type="character" w:customStyle="1" w:styleId="Char0">
    <w:name w:val="页眉 Char"/>
    <w:basedOn w:val="a0"/>
    <w:link w:val="a4"/>
    <w:uiPriority w:val="99"/>
    <w:semiHidden/>
    <w:rsid w:val="00D5056A"/>
    <w:rPr>
      <w:sz w:val="18"/>
      <w:szCs w:val="18"/>
    </w:rPr>
  </w:style>
  <w:style w:type="character" w:customStyle="1" w:styleId="Char">
    <w:name w:val="页脚 Char"/>
    <w:basedOn w:val="a0"/>
    <w:link w:val="a3"/>
    <w:uiPriority w:val="99"/>
    <w:semiHidden/>
    <w:rsid w:val="00D5056A"/>
    <w:rPr>
      <w:sz w:val="18"/>
      <w:szCs w:val="18"/>
    </w:rPr>
  </w:style>
  <w:style w:type="character" w:customStyle="1" w:styleId="1Char">
    <w:name w:val="标题 1 Char"/>
    <w:link w:val="1"/>
    <w:rsid w:val="00D5056A"/>
    <w:rPr>
      <w:b/>
      <w:kern w:val="44"/>
      <w:sz w:val="44"/>
    </w:rPr>
  </w:style>
  <w:style w:type="character" w:customStyle="1" w:styleId="apple-style-span">
    <w:name w:val="apple-style-span"/>
    <w:basedOn w:val="a0"/>
    <w:rsid w:val="00522CDC"/>
  </w:style>
  <w:style w:type="paragraph" w:styleId="a6">
    <w:name w:val="List Paragraph"/>
    <w:basedOn w:val="a"/>
    <w:qFormat/>
    <w:rsid w:val="00522CDC"/>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Pr>
      <w:b/>
      <w:bCs/>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rPr>
      <w:sz w:val="18"/>
      <w:szCs w:val="18"/>
    </w:rPr>
  </w:style>
  <w:style w:type="character" w:customStyle="1" w:styleId="1Char">
    <w:name w:val="标题 1 Char"/>
    <w:link w:val="1"/>
    <w:rPr>
      <w:b/>
      <w:kern w:val="44"/>
      <w:sz w:val="44"/>
    </w:rPr>
  </w:style>
  <w:style w:type="character" w:customStyle="1" w:styleId="apple-style-span">
    <w:name w:val="apple-style-span"/>
    <w:basedOn w:val="a0"/>
    <w:rsid w:val="00522CDC"/>
  </w:style>
  <w:style w:type="paragraph" w:styleId="a6">
    <w:name w:val="List Paragraph"/>
    <w:basedOn w:val="a"/>
    <w:qFormat/>
    <w:rsid w:val="00522CDC"/>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602</Words>
  <Characters>3438</Characters>
  <Application>Microsoft Office Word</Application>
  <DocSecurity>0</DocSecurity>
  <Lines>28</Lines>
  <Paragraphs>8</Paragraphs>
  <ScaleCrop>false</ScaleCrop>
  <Company>Lenovo (Beijing) Limited</Company>
  <LinksUpToDate>false</LinksUpToDate>
  <CharactersWithSpaces>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Administrator</cp:lastModifiedBy>
  <cp:revision>5</cp:revision>
  <dcterms:created xsi:type="dcterms:W3CDTF">2018-03-21T08:52:00Z</dcterms:created>
  <dcterms:modified xsi:type="dcterms:W3CDTF">2018-03-30T02:59:00Z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