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005" w:rsidRDefault="004F7005" w:rsidP="004F7005">
      <w:pPr>
        <w:adjustRightInd w:val="0"/>
        <w:snapToGrid w:val="0"/>
        <w:jc w:val="center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4F7005" w:rsidRDefault="004F7005" w:rsidP="004F7005">
      <w:pPr>
        <w:adjustRightInd w:val="0"/>
        <w:snapToGrid w:val="0"/>
        <w:jc w:val="center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4F7005" w:rsidRDefault="004F7005" w:rsidP="004F7005">
      <w:pPr>
        <w:adjustRightInd w:val="0"/>
        <w:snapToGrid w:val="0"/>
        <w:jc w:val="center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4F7005" w:rsidRPr="0011399A" w:rsidRDefault="004F7005" w:rsidP="004F7005"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  <w:r w:rsidRPr="0011399A">
        <w:rPr>
          <w:rFonts w:ascii="华文行楷" w:eastAsia="华文行楷" w:hint="eastAsia"/>
          <w:b/>
          <w:bCs/>
          <w:sz w:val="72"/>
          <w:szCs w:val="72"/>
        </w:rPr>
        <w:t>南京审计大学金审学院</w:t>
      </w:r>
    </w:p>
    <w:p w:rsidR="004F7005" w:rsidRDefault="004F7005" w:rsidP="004F7005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:rsidR="004F7005" w:rsidRDefault="004F7005" w:rsidP="004F7005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:rsidR="00436881" w:rsidRDefault="004F7005" w:rsidP="00436881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44"/>
          <w:szCs w:val="44"/>
        </w:rPr>
      </w:pPr>
      <w:r w:rsidRPr="00395DBC">
        <w:rPr>
          <w:rFonts w:ascii="黑体" w:eastAsia="黑体" w:hint="eastAsia"/>
          <w:b/>
          <w:bCs/>
          <w:sz w:val="44"/>
          <w:szCs w:val="44"/>
        </w:rPr>
        <w:t>《</w:t>
      </w:r>
      <w:r w:rsidR="008205F9">
        <w:rPr>
          <w:rFonts w:ascii="黑体" w:eastAsia="黑体" w:hint="eastAsia"/>
          <w:b/>
          <w:bCs/>
          <w:sz w:val="44"/>
          <w:szCs w:val="44"/>
        </w:rPr>
        <w:t>幼儿园课程</w:t>
      </w:r>
      <w:r w:rsidRPr="00395DBC">
        <w:rPr>
          <w:rFonts w:ascii="黑体" w:eastAsia="黑体" w:hint="eastAsia"/>
          <w:b/>
          <w:bCs/>
          <w:sz w:val="44"/>
          <w:szCs w:val="44"/>
        </w:rPr>
        <w:t>》</w:t>
      </w:r>
    </w:p>
    <w:p w:rsidR="004F7005" w:rsidRPr="00395DBC" w:rsidRDefault="004F7005" w:rsidP="00436881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44"/>
          <w:szCs w:val="44"/>
        </w:rPr>
      </w:pPr>
      <w:r w:rsidRPr="00395DBC">
        <w:rPr>
          <w:rFonts w:ascii="黑体" w:eastAsia="黑体" w:hint="eastAsia"/>
          <w:b/>
          <w:bCs/>
          <w:sz w:val="44"/>
          <w:szCs w:val="44"/>
        </w:rPr>
        <w:t>教学大纲</w:t>
      </w:r>
    </w:p>
    <w:p w:rsidR="004F7005" w:rsidRPr="001967EC" w:rsidRDefault="00367197" w:rsidP="001967EC">
      <w:pPr>
        <w:adjustRightInd w:val="0"/>
        <w:snapToGrid w:val="0"/>
        <w:spacing w:line="360" w:lineRule="auto"/>
        <w:jc w:val="center"/>
        <w:rPr>
          <w:sz w:val="44"/>
          <w:szCs w:val="44"/>
        </w:rPr>
      </w:pPr>
      <w:r w:rsidRPr="001967EC">
        <w:rPr>
          <w:sz w:val="44"/>
          <w:szCs w:val="44"/>
        </w:rPr>
        <w:t>Kindergarten Curriculum</w:t>
      </w:r>
    </w:p>
    <w:p w:rsidR="004F7005" w:rsidRPr="00367197" w:rsidRDefault="004F7005" w:rsidP="004F7005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44"/>
          <w:szCs w:val="44"/>
        </w:rPr>
      </w:pPr>
    </w:p>
    <w:p w:rsidR="004F7005" w:rsidRPr="002B28A9" w:rsidRDefault="004F7005" w:rsidP="006334ED"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44"/>
          <w:szCs w:val="44"/>
        </w:rPr>
      </w:pPr>
    </w:p>
    <w:p w:rsidR="004F7005" w:rsidRDefault="004F7005" w:rsidP="004F7005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4F7005" w:rsidRDefault="004F7005" w:rsidP="004F7005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4F7005" w:rsidRDefault="004F7005" w:rsidP="004F7005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4F7005" w:rsidRDefault="004F7005" w:rsidP="004F7005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4F7005" w:rsidRDefault="004F7005" w:rsidP="004F7005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4F7005" w:rsidRDefault="004F7005" w:rsidP="004F7005">
      <w:pPr>
        <w:adjustRightInd w:val="0"/>
        <w:snapToGrid w:val="0"/>
        <w:spacing w:line="360" w:lineRule="auto"/>
        <w:ind w:firstLineChars="900" w:firstLine="2700"/>
        <w:rPr>
          <w:rFonts w:eastAsia="黑体"/>
          <w:sz w:val="30"/>
        </w:rPr>
      </w:pPr>
      <w:r>
        <w:rPr>
          <w:rFonts w:eastAsia="黑体" w:hint="eastAsia"/>
          <w:sz w:val="30"/>
        </w:rPr>
        <w:t>制定单位：</w:t>
      </w:r>
      <w:r w:rsidR="00A95D58">
        <w:rPr>
          <w:rFonts w:ascii="宋体" w:hAnsi="宋体" w:hint="eastAsia"/>
          <w:sz w:val="30"/>
        </w:rPr>
        <w:t>教师教育学院</w:t>
      </w:r>
    </w:p>
    <w:p w:rsidR="004F7005" w:rsidRDefault="004F7005" w:rsidP="004F7005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制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定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 w:rsidR="00A95D58">
        <w:rPr>
          <w:rFonts w:ascii="宋体" w:hAnsi="宋体" w:hint="eastAsia"/>
          <w:color w:val="000000"/>
          <w:sz w:val="30"/>
        </w:rPr>
        <w:t>陈露</w:t>
      </w:r>
    </w:p>
    <w:p w:rsidR="004F7005" w:rsidRDefault="004F7005" w:rsidP="004F7005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审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核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 w:rsidR="00D37C40">
        <w:rPr>
          <w:rFonts w:ascii="宋体" w:hAnsi="宋体" w:hint="eastAsia"/>
          <w:color w:val="000000"/>
          <w:sz w:val="30"/>
        </w:rPr>
        <w:t>谢方圆</w:t>
      </w:r>
    </w:p>
    <w:p w:rsidR="005F3592" w:rsidRPr="001967EC" w:rsidRDefault="004F7005" w:rsidP="001967EC">
      <w:pPr>
        <w:adjustRightInd w:val="0"/>
        <w:snapToGrid w:val="0"/>
        <w:spacing w:line="360" w:lineRule="auto"/>
        <w:ind w:firstLineChars="900" w:firstLine="2700"/>
        <w:rPr>
          <w:rFonts w:ascii="黑体" w:eastAsia="黑体"/>
          <w:b/>
          <w:bCs/>
          <w:szCs w:val="21"/>
        </w:rPr>
      </w:pPr>
      <w:r>
        <w:rPr>
          <w:rFonts w:eastAsia="黑体" w:hint="eastAsia"/>
          <w:sz w:val="30"/>
        </w:rPr>
        <w:t>编写时间：</w:t>
      </w:r>
      <w:r>
        <w:rPr>
          <w:rFonts w:ascii="宋体" w:hAnsi="宋体" w:hint="eastAsia"/>
          <w:sz w:val="30"/>
        </w:rPr>
        <w:t>201</w:t>
      </w:r>
      <w:r w:rsidR="001967EC">
        <w:rPr>
          <w:rFonts w:ascii="宋体" w:hAnsi="宋体"/>
          <w:sz w:val="30"/>
        </w:rPr>
        <w:t>9</w:t>
      </w:r>
      <w:r>
        <w:rPr>
          <w:rFonts w:ascii="宋体" w:hAnsi="宋体" w:hint="eastAsia"/>
          <w:sz w:val="30"/>
        </w:rPr>
        <w:t>年</w:t>
      </w:r>
      <w:r w:rsidR="008205F9">
        <w:rPr>
          <w:rFonts w:ascii="宋体" w:hAnsi="宋体"/>
          <w:sz w:val="30"/>
        </w:rPr>
        <w:t>7</w:t>
      </w:r>
      <w:r>
        <w:rPr>
          <w:rFonts w:ascii="宋体" w:hAnsi="宋体" w:hint="eastAsia"/>
          <w:sz w:val="30"/>
        </w:rPr>
        <w:t>月</w:t>
      </w:r>
    </w:p>
    <w:p w:rsidR="008205F9" w:rsidRDefault="008205F9" w:rsidP="004F7005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</w:p>
    <w:p w:rsidR="008205F9" w:rsidRDefault="008205F9" w:rsidP="004F7005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</w:p>
    <w:p w:rsidR="008205F9" w:rsidRDefault="008205F9" w:rsidP="004F7005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</w:p>
    <w:p w:rsidR="004F7005" w:rsidRPr="00261138" w:rsidRDefault="004F7005" w:rsidP="004F7005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  <w:r>
        <w:rPr>
          <w:rFonts w:ascii="黑体" w:eastAsia="黑体" w:hAnsi="宋体" w:hint="eastAsia"/>
          <w:b/>
          <w:sz w:val="32"/>
        </w:rPr>
        <w:lastRenderedPageBreak/>
        <w:t>课程说明</w:t>
      </w:r>
    </w:p>
    <w:p w:rsidR="004F7005" w:rsidRDefault="004F7005" w:rsidP="004F7005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sz w:val="28"/>
        </w:rPr>
      </w:pPr>
      <w:r>
        <w:rPr>
          <w:rFonts w:ascii="黑体" w:eastAsia="黑体" w:hAnsi="宋体" w:hint="eastAsia"/>
          <w:b/>
          <w:sz w:val="28"/>
        </w:rPr>
        <w:t>一、课程概述</w:t>
      </w:r>
    </w:p>
    <w:p w:rsidR="004F7005" w:rsidRDefault="004F7005" w:rsidP="004F7005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（一）</w:t>
      </w:r>
      <w:r>
        <w:rPr>
          <w:rFonts w:eastAsia="黑体" w:hint="eastAsia"/>
          <w:bCs/>
          <w:sz w:val="24"/>
        </w:rPr>
        <w:t>课</w:t>
      </w:r>
      <w:r>
        <w:rPr>
          <w:rFonts w:ascii="宋体" w:eastAsia="黑体" w:hAnsi="宋体" w:hint="eastAsia"/>
          <w:bCs/>
          <w:sz w:val="24"/>
        </w:rPr>
        <w:t>程属性及课程介绍</w:t>
      </w:r>
    </w:p>
    <w:p w:rsidR="005F3592" w:rsidRPr="005F3592" w:rsidRDefault="005F3592" w:rsidP="005F3592">
      <w:pPr>
        <w:widowControl/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5F3592">
        <w:rPr>
          <w:rFonts w:ascii="宋体" w:hAnsi="宋体" w:hint="eastAsia"/>
          <w:szCs w:val="21"/>
        </w:rPr>
        <w:t>《幼儿园课程》</w:t>
      </w:r>
      <w:r w:rsidRPr="005F3592">
        <w:rPr>
          <w:rFonts w:ascii="宋体" w:hAnsi="宋体"/>
          <w:szCs w:val="21"/>
        </w:rPr>
        <w:t>是学前教育专业</w:t>
      </w:r>
      <w:r w:rsidR="0072521F">
        <w:rPr>
          <w:rFonts w:ascii="宋体" w:hAnsi="宋体" w:hint="eastAsia"/>
          <w:szCs w:val="21"/>
        </w:rPr>
        <w:t>核心</w:t>
      </w:r>
      <w:r w:rsidRPr="005F3592">
        <w:rPr>
          <w:rFonts w:ascii="宋体" w:hAnsi="宋体"/>
          <w:szCs w:val="21"/>
        </w:rPr>
        <w:t>课，是一门</w:t>
      </w:r>
      <w:r w:rsidRPr="005F3592">
        <w:rPr>
          <w:rFonts w:ascii="宋体" w:hAnsi="宋体" w:hint="eastAsia"/>
          <w:szCs w:val="21"/>
        </w:rPr>
        <w:t>理论与实践结合比较紧密的</w:t>
      </w:r>
      <w:r w:rsidRPr="005F3592">
        <w:rPr>
          <w:rFonts w:ascii="宋体" w:hAnsi="宋体"/>
          <w:szCs w:val="21"/>
        </w:rPr>
        <w:t>课程。</w:t>
      </w:r>
      <w:r w:rsidRPr="005F3592">
        <w:rPr>
          <w:rFonts w:ascii="宋体" w:hAnsi="宋体" w:hint="eastAsia"/>
          <w:szCs w:val="21"/>
        </w:rPr>
        <w:t>通过</w:t>
      </w:r>
      <w:r w:rsidR="00805131">
        <w:rPr>
          <w:rFonts w:ascii="宋体" w:hAnsi="宋体" w:hint="eastAsia"/>
          <w:szCs w:val="21"/>
        </w:rPr>
        <w:t>本课程的学习，</w:t>
      </w:r>
      <w:r w:rsidR="00805131" w:rsidRPr="00805131">
        <w:rPr>
          <w:rFonts w:ascii="宋体" w:hAnsi="宋体" w:hint="eastAsia"/>
          <w:szCs w:val="21"/>
        </w:rPr>
        <w:t>使学生了解幼儿园课程的基本概念与特征，了解幼儿园课程编制与教学设计的基本原理，掌握编制和实施幼儿园课程</w:t>
      </w:r>
      <w:r w:rsidR="00805131">
        <w:rPr>
          <w:rFonts w:ascii="宋体" w:hAnsi="宋体" w:hint="eastAsia"/>
          <w:szCs w:val="21"/>
        </w:rPr>
        <w:t>（尤其是主题活动设计方案）</w:t>
      </w:r>
      <w:r w:rsidR="00805131" w:rsidRPr="00805131">
        <w:rPr>
          <w:rFonts w:ascii="宋体" w:hAnsi="宋体" w:hint="eastAsia"/>
          <w:szCs w:val="21"/>
        </w:rPr>
        <w:t>的基本方法与基本技能，培养与提升学生的课程理论素养。在此过程中，更好地帮助学生分析与理解幼儿园课程教学的特殊性，提高学生课程理论运用于实践的能力，提升学生幼儿园课程与教学实践的反思能力。</w:t>
      </w:r>
    </w:p>
    <w:p w:rsidR="004F7005" w:rsidRPr="00192080" w:rsidRDefault="004F7005" w:rsidP="00192080">
      <w:pPr>
        <w:adjustRightInd w:val="0"/>
        <w:snapToGrid w:val="0"/>
        <w:spacing w:line="360" w:lineRule="auto"/>
        <w:ind w:firstLineChars="200" w:firstLine="420"/>
        <w:rPr>
          <w:rFonts w:ascii="宋体" w:eastAsia="黑体" w:hAnsi="宋体"/>
          <w:bCs/>
          <w:szCs w:val="21"/>
        </w:rPr>
      </w:pPr>
    </w:p>
    <w:p w:rsidR="004F7005" w:rsidRDefault="004F7005" w:rsidP="004F7005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（二）教学目标</w:t>
      </w:r>
    </w:p>
    <w:p w:rsidR="005F3592" w:rsidRPr="005F3592" w:rsidRDefault="005F3592" w:rsidP="005F3592">
      <w:pPr>
        <w:pStyle w:val="2"/>
        <w:numPr>
          <w:ilvl w:val="0"/>
          <w:numId w:val="22"/>
        </w:numPr>
        <w:spacing w:after="0" w:line="360" w:lineRule="auto"/>
        <w:ind w:leftChars="0"/>
        <w:rPr>
          <w:rFonts w:ascii="宋体" w:hAnsi="宋体"/>
          <w:szCs w:val="21"/>
        </w:rPr>
      </w:pPr>
      <w:r w:rsidRPr="005F3592">
        <w:rPr>
          <w:rFonts w:ascii="宋体" w:hAnsi="宋体"/>
          <w:szCs w:val="21"/>
        </w:rPr>
        <w:t>熟悉和掌握幼儿园课程的基本内涵，</w:t>
      </w:r>
      <w:r w:rsidRPr="005F3592">
        <w:rPr>
          <w:rFonts w:ascii="宋体" w:hAnsi="宋体" w:hint="eastAsia"/>
          <w:szCs w:val="21"/>
        </w:rPr>
        <w:t>理解各课程理论对幼儿园课程的影响</w:t>
      </w:r>
      <w:r w:rsidR="008205F9">
        <w:rPr>
          <w:rFonts w:ascii="宋体" w:hAnsi="宋体" w:hint="eastAsia"/>
          <w:szCs w:val="21"/>
        </w:rPr>
        <w:t>。</w:t>
      </w:r>
      <w:bookmarkStart w:id="0" w:name="_Hlk17701811"/>
    </w:p>
    <w:bookmarkEnd w:id="0"/>
    <w:p w:rsidR="00367197" w:rsidRPr="008205F9" w:rsidRDefault="00435D61" w:rsidP="008205F9">
      <w:pPr>
        <w:pStyle w:val="2"/>
        <w:numPr>
          <w:ilvl w:val="0"/>
          <w:numId w:val="22"/>
        </w:numPr>
        <w:spacing w:after="0" w:line="360" w:lineRule="auto"/>
        <w:ind w:leftChars="0"/>
        <w:rPr>
          <w:rFonts w:ascii="宋体" w:hAnsi="宋体"/>
          <w:szCs w:val="21"/>
        </w:rPr>
      </w:pPr>
      <w:r w:rsidRPr="005F3592">
        <w:rPr>
          <w:rFonts w:hint="eastAsia"/>
          <w:szCs w:val="21"/>
        </w:rPr>
        <w:t>了解幼儿园课程目标的确定、课程内容选择</w:t>
      </w:r>
      <w:r>
        <w:rPr>
          <w:rFonts w:hint="eastAsia"/>
          <w:szCs w:val="21"/>
        </w:rPr>
        <w:t>与</w:t>
      </w:r>
      <w:r w:rsidRPr="005F3592">
        <w:rPr>
          <w:rFonts w:hint="eastAsia"/>
          <w:szCs w:val="21"/>
        </w:rPr>
        <w:t>实施的原则与途径</w:t>
      </w:r>
      <w:r>
        <w:rPr>
          <w:rFonts w:hint="eastAsia"/>
          <w:szCs w:val="21"/>
        </w:rPr>
        <w:t>。能够</w:t>
      </w:r>
      <w:r w:rsidR="00367197" w:rsidRPr="00435D61">
        <w:rPr>
          <w:rFonts w:hint="eastAsia"/>
          <w:szCs w:val="21"/>
        </w:rPr>
        <w:t>根据幼儿园学科（领域）教育活动、环境创设、家园合作、幼儿园区域活动等设计要点设计相关主</w:t>
      </w:r>
      <w:r w:rsidR="00367197" w:rsidRPr="008205F9">
        <w:rPr>
          <w:rFonts w:ascii="宋体" w:hAnsi="宋体" w:hint="eastAsia"/>
          <w:szCs w:val="21"/>
        </w:rPr>
        <w:t>题活动方案</w:t>
      </w:r>
      <w:r w:rsidRPr="008205F9">
        <w:rPr>
          <w:rFonts w:ascii="宋体" w:hAnsi="宋体" w:hint="eastAsia"/>
          <w:szCs w:val="21"/>
        </w:rPr>
        <w:t>。</w:t>
      </w:r>
    </w:p>
    <w:p w:rsidR="00367197" w:rsidRPr="008205F9" w:rsidRDefault="008205F9" w:rsidP="008205F9">
      <w:pPr>
        <w:pStyle w:val="2"/>
        <w:numPr>
          <w:ilvl w:val="0"/>
          <w:numId w:val="22"/>
        </w:numPr>
        <w:spacing w:after="0" w:line="360" w:lineRule="auto"/>
        <w:ind w:leftChars="0"/>
        <w:rPr>
          <w:rFonts w:ascii="宋体" w:hAnsi="宋体"/>
          <w:szCs w:val="21"/>
        </w:rPr>
      </w:pPr>
      <w:r w:rsidRPr="008205F9">
        <w:rPr>
          <w:rFonts w:ascii="宋体" w:hAnsi="宋体" w:hint="eastAsia"/>
          <w:szCs w:val="21"/>
        </w:rPr>
        <w:t>学会用理论分析幼儿园课程实践中的各种现象，判断幼儿园课程的适宜性。比如，</w:t>
      </w:r>
      <w:r w:rsidR="00367197" w:rsidRPr="008205F9">
        <w:rPr>
          <w:rFonts w:ascii="宋体" w:hAnsi="宋体"/>
          <w:szCs w:val="21"/>
        </w:rPr>
        <w:t>幼儿园课程中</w:t>
      </w:r>
      <w:r w:rsidR="00435D61" w:rsidRPr="008205F9">
        <w:rPr>
          <w:rFonts w:ascii="宋体" w:hAnsi="宋体" w:hint="eastAsia"/>
          <w:szCs w:val="21"/>
        </w:rPr>
        <w:t>游戏与教学的关系，</w:t>
      </w:r>
      <w:r w:rsidR="00367197" w:rsidRPr="008205F9">
        <w:rPr>
          <w:rFonts w:ascii="宋体" w:hAnsi="宋体" w:hint="eastAsia"/>
          <w:szCs w:val="21"/>
        </w:rPr>
        <w:t>在实践中</w:t>
      </w:r>
      <w:r>
        <w:rPr>
          <w:rFonts w:ascii="宋体" w:hAnsi="宋体" w:hint="eastAsia"/>
          <w:szCs w:val="21"/>
        </w:rPr>
        <w:t>如何</w:t>
      </w:r>
      <w:r w:rsidR="00367197" w:rsidRPr="008205F9">
        <w:rPr>
          <w:rFonts w:ascii="宋体" w:hAnsi="宋体" w:hint="eastAsia"/>
          <w:szCs w:val="21"/>
        </w:rPr>
        <w:t>把握幼儿园课程中游戏和教学的</w:t>
      </w:r>
      <w:r w:rsidR="00435D61" w:rsidRPr="008205F9">
        <w:rPr>
          <w:rFonts w:ascii="宋体" w:hAnsi="宋体" w:hint="eastAsia"/>
          <w:szCs w:val="21"/>
        </w:rPr>
        <w:t>平衡</w:t>
      </w:r>
      <w:r w:rsidR="00367197" w:rsidRPr="008205F9">
        <w:rPr>
          <w:rFonts w:ascii="宋体" w:hAnsi="宋体" w:hint="eastAsia"/>
          <w:szCs w:val="21"/>
        </w:rPr>
        <w:t>。</w:t>
      </w:r>
    </w:p>
    <w:p w:rsidR="005F3592" w:rsidRPr="008205F9" w:rsidRDefault="005F3592" w:rsidP="008205F9">
      <w:pPr>
        <w:pStyle w:val="2"/>
        <w:numPr>
          <w:ilvl w:val="0"/>
          <w:numId w:val="22"/>
        </w:numPr>
        <w:spacing w:after="0" w:line="360" w:lineRule="auto"/>
        <w:ind w:leftChars="0"/>
        <w:rPr>
          <w:rFonts w:ascii="宋体" w:hAnsi="宋体"/>
          <w:szCs w:val="21"/>
        </w:rPr>
      </w:pPr>
      <w:r w:rsidRPr="008205F9">
        <w:rPr>
          <w:rFonts w:ascii="宋体" w:hAnsi="宋体" w:hint="eastAsia"/>
          <w:szCs w:val="21"/>
        </w:rPr>
        <w:t>通过不同</w:t>
      </w:r>
      <w:proofErr w:type="gramStart"/>
      <w:r w:rsidRPr="008205F9">
        <w:rPr>
          <w:rFonts w:ascii="宋体" w:hAnsi="宋体" w:hint="eastAsia"/>
          <w:szCs w:val="21"/>
        </w:rPr>
        <w:t>幼儿园园本课程</w:t>
      </w:r>
      <w:proofErr w:type="gramEnd"/>
      <w:r w:rsidRPr="008205F9">
        <w:rPr>
          <w:rFonts w:ascii="宋体" w:hAnsi="宋体" w:hint="eastAsia"/>
          <w:szCs w:val="21"/>
        </w:rPr>
        <w:t>开发的实例，</w:t>
      </w:r>
      <w:proofErr w:type="gramStart"/>
      <w:r w:rsidRPr="008205F9">
        <w:rPr>
          <w:rFonts w:ascii="宋体" w:hAnsi="宋体" w:hint="eastAsia"/>
          <w:szCs w:val="21"/>
        </w:rPr>
        <w:t>理解园本课程</w:t>
      </w:r>
      <w:proofErr w:type="gramEnd"/>
      <w:r w:rsidRPr="008205F9">
        <w:rPr>
          <w:rFonts w:ascii="宋体" w:hAnsi="宋体" w:hint="eastAsia"/>
          <w:szCs w:val="21"/>
        </w:rPr>
        <w:t>开发的不同方式。</w:t>
      </w:r>
    </w:p>
    <w:p w:rsidR="002B28A9" w:rsidRPr="002B28A9" w:rsidRDefault="002B28A9" w:rsidP="002B28A9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</w:p>
    <w:p w:rsidR="004F7005" w:rsidRDefault="004F7005" w:rsidP="004F7005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（三）适用对象</w:t>
      </w:r>
    </w:p>
    <w:p w:rsidR="004F7005" w:rsidRDefault="004F7005" w:rsidP="004F7005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 w:rsidRPr="00F423B7">
        <w:rPr>
          <w:rFonts w:asciiTheme="minorEastAsia" w:eastAsiaTheme="minorEastAsia" w:hAnsiTheme="minorEastAsia" w:hint="eastAsia"/>
          <w:color w:val="000000"/>
          <w:szCs w:val="21"/>
        </w:rPr>
        <w:t>学前教育</w:t>
      </w:r>
      <w:r>
        <w:rPr>
          <w:rFonts w:asciiTheme="minorEastAsia" w:eastAsiaTheme="minorEastAsia" w:hAnsiTheme="minorEastAsia" w:hint="eastAsia"/>
          <w:color w:val="000000"/>
          <w:szCs w:val="21"/>
        </w:rPr>
        <w:t>专业</w:t>
      </w:r>
      <w:r w:rsidR="00A1116C">
        <w:rPr>
          <w:rFonts w:asciiTheme="minorEastAsia" w:eastAsiaTheme="minorEastAsia" w:hAnsiTheme="minorEastAsia" w:hint="eastAsia"/>
          <w:color w:val="000000"/>
          <w:szCs w:val="21"/>
        </w:rPr>
        <w:t>大三</w:t>
      </w:r>
      <w:r>
        <w:rPr>
          <w:rFonts w:asciiTheme="minorEastAsia" w:eastAsiaTheme="minorEastAsia" w:hAnsiTheme="minorEastAsia" w:hint="eastAsia"/>
          <w:color w:val="000000"/>
          <w:szCs w:val="21"/>
        </w:rPr>
        <w:t>学生</w:t>
      </w:r>
      <w:r w:rsidR="00435D61">
        <w:rPr>
          <w:rFonts w:asciiTheme="minorEastAsia" w:eastAsiaTheme="minorEastAsia" w:hAnsiTheme="minorEastAsia" w:hint="eastAsia"/>
          <w:color w:val="000000"/>
          <w:szCs w:val="21"/>
        </w:rPr>
        <w:t>（第</w:t>
      </w:r>
      <w:r w:rsidR="008205F9">
        <w:rPr>
          <w:rFonts w:asciiTheme="minorEastAsia" w:eastAsiaTheme="minorEastAsia" w:hAnsiTheme="minorEastAsia" w:hint="eastAsia"/>
          <w:color w:val="000000"/>
          <w:szCs w:val="21"/>
        </w:rPr>
        <w:t>一</w:t>
      </w:r>
      <w:r w:rsidR="00435D61">
        <w:rPr>
          <w:rFonts w:asciiTheme="minorEastAsia" w:eastAsiaTheme="minorEastAsia" w:hAnsiTheme="minorEastAsia" w:hint="eastAsia"/>
          <w:color w:val="000000"/>
          <w:szCs w:val="21"/>
        </w:rPr>
        <w:t>学期）</w:t>
      </w:r>
    </w:p>
    <w:p w:rsidR="002B28A9" w:rsidRDefault="002B28A9" w:rsidP="004F7005">
      <w:pPr>
        <w:adjustRightInd w:val="0"/>
        <w:snapToGrid w:val="0"/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</w:p>
    <w:p w:rsidR="004F7005" w:rsidRDefault="004F7005" w:rsidP="004F7005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（四）先修课程与后续课程</w:t>
      </w:r>
    </w:p>
    <w:p w:rsidR="0072521F" w:rsidRDefault="004F7005" w:rsidP="004F7005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先修课程：</w:t>
      </w:r>
      <w:r w:rsidR="002B28A9" w:rsidRPr="002B28A9">
        <w:rPr>
          <w:rFonts w:ascii="宋体" w:hAnsi="宋体"/>
        </w:rPr>
        <w:t>《学前教育学》</w:t>
      </w:r>
      <w:r w:rsidR="0072521F">
        <w:rPr>
          <w:rFonts w:ascii="宋体" w:hAnsi="宋体" w:hint="eastAsia"/>
        </w:rPr>
        <w:t>、</w:t>
      </w:r>
      <w:r w:rsidR="002B28A9" w:rsidRPr="002B28A9">
        <w:rPr>
          <w:rFonts w:ascii="宋体" w:hAnsi="宋体"/>
        </w:rPr>
        <w:t>《</w:t>
      </w:r>
      <w:r w:rsidR="0072521F">
        <w:rPr>
          <w:rFonts w:ascii="宋体" w:hAnsi="宋体" w:hint="eastAsia"/>
        </w:rPr>
        <w:t>儿童发展</w:t>
      </w:r>
      <w:r w:rsidR="002B28A9" w:rsidRPr="002B28A9">
        <w:rPr>
          <w:rFonts w:ascii="宋体" w:hAnsi="宋体"/>
        </w:rPr>
        <w:t>心理学》</w:t>
      </w:r>
      <w:r w:rsidR="00435D61">
        <w:rPr>
          <w:rFonts w:ascii="宋体" w:hAnsi="宋体" w:hint="eastAsia"/>
        </w:rPr>
        <w:t>、《幼儿游戏》</w:t>
      </w:r>
    </w:p>
    <w:p w:rsidR="004F7005" w:rsidRDefault="004F7005" w:rsidP="004F7005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Theme="minorEastAsia" w:eastAsiaTheme="minorEastAsia" w:hAnsiTheme="minorEastAsia" w:hint="eastAsia"/>
          <w:color w:val="000000"/>
          <w:szCs w:val="21"/>
        </w:rPr>
        <w:t>后续课程：</w:t>
      </w:r>
      <w:r w:rsidR="00435D61">
        <w:rPr>
          <w:rFonts w:asciiTheme="minorEastAsia" w:eastAsiaTheme="minorEastAsia" w:hAnsiTheme="minorEastAsia" w:hint="eastAsia"/>
          <w:color w:val="000000"/>
          <w:szCs w:val="21"/>
        </w:rPr>
        <w:t>《</w:t>
      </w:r>
      <w:r w:rsidR="00435D61">
        <w:rPr>
          <w:rFonts w:ascii="宋体" w:hAnsi="宋体" w:hint="eastAsia"/>
        </w:rPr>
        <w:t>幼儿园活动设计与指导四</w:t>
      </w:r>
      <w:r w:rsidR="00435D61">
        <w:rPr>
          <w:rFonts w:asciiTheme="minorEastAsia" w:eastAsiaTheme="minorEastAsia" w:hAnsiTheme="minorEastAsia" w:hint="eastAsia"/>
          <w:color w:val="000000"/>
          <w:szCs w:val="21"/>
        </w:rPr>
        <w:t>》</w:t>
      </w:r>
      <w:r w:rsidR="008205F9">
        <w:rPr>
          <w:rFonts w:asciiTheme="minorEastAsia" w:eastAsiaTheme="minorEastAsia" w:hAnsiTheme="minorEastAsia" w:hint="eastAsia"/>
          <w:color w:val="000000"/>
          <w:szCs w:val="21"/>
        </w:rPr>
        <w:t>、</w:t>
      </w:r>
      <w:r w:rsidR="008205F9">
        <w:rPr>
          <w:rFonts w:ascii="宋体" w:hAnsi="宋体" w:hint="eastAsia"/>
        </w:rPr>
        <w:t>《幼儿园环境创设》</w:t>
      </w:r>
    </w:p>
    <w:p w:rsidR="002B28A9" w:rsidRDefault="002B28A9" w:rsidP="004F7005">
      <w:pPr>
        <w:adjustRightInd w:val="0"/>
        <w:snapToGrid w:val="0"/>
        <w:spacing w:line="360" w:lineRule="auto"/>
        <w:ind w:firstLineChars="200" w:firstLine="420"/>
        <w:rPr>
          <w:rFonts w:ascii="宋体" w:hAnsi="宋体"/>
        </w:rPr>
      </w:pPr>
    </w:p>
    <w:p w:rsidR="004F7005" w:rsidRDefault="004F7005" w:rsidP="004F7005">
      <w:p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二、任课教师教学过程中应注意的事项</w:t>
      </w:r>
    </w:p>
    <w:p w:rsidR="005F3592" w:rsidRPr="005F3592" w:rsidRDefault="005F3592" w:rsidP="005F3592">
      <w:pPr>
        <w:pStyle w:val="aa"/>
        <w:numPr>
          <w:ilvl w:val="0"/>
          <w:numId w:val="23"/>
        </w:numPr>
        <w:adjustRightInd w:val="0"/>
        <w:snapToGrid w:val="0"/>
        <w:spacing w:before="0" w:beforeAutospacing="0" w:after="0" w:afterAutospacing="0" w:line="360" w:lineRule="auto"/>
        <w:rPr>
          <w:color w:val="auto"/>
          <w:kern w:val="2"/>
          <w:sz w:val="21"/>
          <w:szCs w:val="21"/>
        </w:rPr>
      </w:pPr>
      <w:r w:rsidRPr="005F3592">
        <w:rPr>
          <w:color w:val="auto"/>
          <w:kern w:val="2"/>
          <w:sz w:val="21"/>
          <w:szCs w:val="21"/>
        </w:rPr>
        <w:t>在教学过程中，引导学生参与设计幼儿园主题活动方案，随着课程的推进，逐步修改，完善相应的活动设计任务。</w:t>
      </w:r>
      <w:r w:rsidRPr="005F3592">
        <w:rPr>
          <w:rFonts w:hint="eastAsia"/>
          <w:color w:val="auto"/>
          <w:kern w:val="2"/>
          <w:sz w:val="21"/>
          <w:szCs w:val="21"/>
        </w:rPr>
        <w:t>与其他相关教法课程相融，呈现完整的作品。</w:t>
      </w:r>
    </w:p>
    <w:p w:rsidR="005F3592" w:rsidRPr="005F3592" w:rsidRDefault="005F3592" w:rsidP="005F3592">
      <w:pPr>
        <w:pStyle w:val="aa"/>
        <w:numPr>
          <w:ilvl w:val="0"/>
          <w:numId w:val="23"/>
        </w:numPr>
        <w:adjustRightInd w:val="0"/>
        <w:snapToGrid w:val="0"/>
        <w:spacing w:before="0" w:beforeAutospacing="0" w:after="0" w:afterAutospacing="0" w:line="360" w:lineRule="auto"/>
        <w:rPr>
          <w:color w:val="auto"/>
          <w:kern w:val="2"/>
          <w:sz w:val="21"/>
          <w:szCs w:val="21"/>
        </w:rPr>
      </w:pPr>
      <w:r w:rsidRPr="005F3592">
        <w:rPr>
          <w:rFonts w:hint="eastAsia"/>
          <w:color w:val="auto"/>
          <w:kern w:val="2"/>
          <w:sz w:val="21"/>
          <w:szCs w:val="21"/>
        </w:rPr>
        <w:lastRenderedPageBreak/>
        <w:t>结合学生实际，充分调动学生的积极性，利用网络资源，收集不同课程方案下幼儿园的实践活动。丰富学生的知识，开阔学生眼界。</w:t>
      </w:r>
    </w:p>
    <w:p w:rsidR="005F3592" w:rsidRPr="005F3592" w:rsidRDefault="005F3592" w:rsidP="005F3592">
      <w:pPr>
        <w:pStyle w:val="aa"/>
        <w:numPr>
          <w:ilvl w:val="0"/>
          <w:numId w:val="23"/>
        </w:numPr>
        <w:adjustRightInd w:val="0"/>
        <w:snapToGrid w:val="0"/>
        <w:spacing w:before="0" w:beforeAutospacing="0" w:after="0" w:afterAutospacing="0" w:line="360" w:lineRule="auto"/>
        <w:rPr>
          <w:color w:val="auto"/>
          <w:kern w:val="2"/>
          <w:sz w:val="21"/>
          <w:szCs w:val="21"/>
        </w:rPr>
      </w:pPr>
      <w:r w:rsidRPr="005F3592">
        <w:rPr>
          <w:color w:val="auto"/>
          <w:kern w:val="2"/>
          <w:sz w:val="21"/>
          <w:szCs w:val="21"/>
        </w:rPr>
        <w:t>根据各章教材内容特点，做好教学资源优化设计，使讲授、自学（不同经典课程方案下的实践）、讨论（什么是幼儿园课程、幼儿园课程包括哪些）、设计实践等各种形式相互结合，获得良好的学习效果。</w:t>
      </w:r>
    </w:p>
    <w:p w:rsidR="005F3592" w:rsidRPr="005F3592" w:rsidRDefault="005F3592" w:rsidP="005F3592">
      <w:pPr>
        <w:pStyle w:val="aa"/>
        <w:numPr>
          <w:ilvl w:val="0"/>
          <w:numId w:val="23"/>
        </w:numPr>
        <w:adjustRightInd w:val="0"/>
        <w:snapToGrid w:val="0"/>
        <w:spacing w:before="0" w:beforeAutospacing="0" w:after="0" w:afterAutospacing="0" w:line="360" w:lineRule="auto"/>
        <w:rPr>
          <w:color w:val="auto"/>
          <w:kern w:val="2"/>
          <w:sz w:val="21"/>
          <w:szCs w:val="21"/>
        </w:rPr>
      </w:pPr>
      <w:r w:rsidRPr="005F3592">
        <w:rPr>
          <w:color w:val="auto"/>
          <w:kern w:val="2"/>
          <w:sz w:val="21"/>
          <w:szCs w:val="21"/>
        </w:rPr>
        <w:t>加强学法辅导，帮助学生运用好多种媒体教育资源，指导并鼓励学生</w:t>
      </w:r>
      <w:r w:rsidRPr="005F3592">
        <w:rPr>
          <w:rFonts w:hint="eastAsia"/>
          <w:color w:val="auto"/>
          <w:kern w:val="2"/>
          <w:sz w:val="21"/>
          <w:szCs w:val="21"/>
        </w:rPr>
        <w:t>充分利用多媒体手段学习，呈现生动形象的信息，增加学生的感性认识。</w:t>
      </w:r>
    </w:p>
    <w:p w:rsidR="002B28A9" w:rsidRDefault="002B28A9" w:rsidP="002B28A9">
      <w:p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</w:rPr>
      </w:pPr>
    </w:p>
    <w:p w:rsidR="004F7005" w:rsidRDefault="004F7005" w:rsidP="004F7005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bCs/>
          <w:sz w:val="28"/>
        </w:rPr>
      </w:pPr>
      <w:r>
        <w:rPr>
          <w:rFonts w:ascii="黑体" w:eastAsia="黑体" w:hAnsi="宋体" w:hint="eastAsia"/>
          <w:b/>
          <w:bCs/>
          <w:sz w:val="28"/>
        </w:rPr>
        <w:t>三、学时要求与分配</w:t>
      </w:r>
    </w:p>
    <w:p w:rsidR="004F7005" w:rsidRDefault="004F7005" w:rsidP="004F7005">
      <w:pPr>
        <w:adjustRightInd w:val="0"/>
        <w:snapToGrid w:val="0"/>
        <w:spacing w:line="360" w:lineRule="auto"/>
        <w:ind w:leftChars="230" w:left="483"/>
        <w:rPr>
          <w:rFonts w:ascii="宋体" w:eastAsia="黑体" w:hAnsi="宋体"/>
          <w:sz w:val="24"/>
        </w:rPr>
      </w:pPr>
      <w:r>
        <w:rPr>
          <w:rFonts w:ascii="黑体" w:eastAsia="黑体" w:hAnsi="宋体" w:hint="eastAsia"/>
          <w:bCs/>
          <w:sz w:val="24"/>
        </w:rPr>
        <w:t>（一）</w:t>
      </w:r>
      <w:r>
        <w:rPr>
          <w:rFonts w:ascii="宋体" w:eastAsia="黑体" w:hAnsi="宋体" w:hint="eastAsia"/>
          <w:sz w:val="24"/>
        </w:rPr>
        <w:t>总学时要求</w:t>
      </w:r>
    </w:p>
    <w:p w:rsidR="004F7005" w:rsidRDefault="004F7005" w:rsidP="004F7005">
      <w:pPr>
        <w:adjustRightInd w:val="0"/>
        <w:snapToGrid w:val="0"/>
        <w:spacing w:line="360" w:lineRule="auto"/>
        <w:ind w:firstLineChars="200" w:firstLine="420"/>
        <w:rPr>
          <w:rFonts w:ascii="宋体" w:eastAsia="黑体" w:hAnsi="宋体"/>
          <w:sz w:val="24"/>
        </w:rPr>
      </w:pPr>
      <w:r>
        <w:rPr>
          <w:rFonts w:ascii="宋体" w:hAnsi="宋体" w:hint="eastAsia"/>
        </w:rPr>
        <w:t>本课程总学时共计</w:t>
      </w:r>
      <w:r w:rsidR="008205F9">
        <w:rPr>
          <w:rFonts w:ascii="宋体" w:hAnsi="宋体"/>
        </w:rPr>
        <w:t>32</w:t>
      </w:r>
      <w:r>
        <w:rPr>
          <w:rFonts w:ascii="宋体" w:hAnsi="宋体" w:hint="eastAsia"/>
        </w:rPr>
        <w:t>学时</w:t>
      </w:r>
    </w:p>
    <w:p w:rsidR="004F7005" w:rsidRDefault="004F7005" w:rsidP="004F7005">
      <w:pPr>
        <w:adjustRightInd w:val="0"/>
        <w:snapToGrid w:val="0"/>
        <w:spacing w:line="360" w:lineRule="auto"/>
        <w:ind w:left="482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（二）学时分配</w:t>
      </w:r>
    </w:p>
    <w:tbl>
      <w:tblPr>
        <w:tblW w:w="7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827"/>
        <w:gridCol w:w="709"/>
        <w:gridCol w:w="709"/>
        <w:gridCol w:w="665"/>
        <w:gridCol w:w="709"/>
        <w:gridCol w:w="603"/>
      </w:tblGrid>
      <w:tr w:rsidR="005F3592" w:rsidRPr="005F3592" w:rsidTr="003A3856">
        <w:trPr>
          <w:trHeight w:val="397"/>
          <w:jc w:val="center"/>
        </w:trPr>
        <w:tc>
          <w:tcPr>
            <w:tcW w:w="704" w:type="dxa"/>
            <w:vAlign w:val="center"/>
          </w:tcPr>
          <w:p w:rsidR="005F3592" w:rsidRPr="005F3592" w:rsidRDefault="005F3592" w:rsidP="00C60B94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proofErr w:type="gramStart"/>
            <w:r w:rsidRPr="005F3592"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  <w:t>章序</w:t>
            </w:r>
            <w:proofErr w:type="gramEnd"/>
          </w:p>
        </w:tc>
        <w:tc>
          <w:tcPr>
            <w:tcW w:w="3827" w:type="dxa"/>
            <w:vAlign w:val="center"/>
          </w:tcPr>
          <w:p w:rsidR="005F3592" w:rsidRPr="005F3592" w:rsidRDefault="005F3592" w:rsidP="00C60B94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5F3592"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  <w:t>章题</w:t>
            </w:r>
          </w:p>
        </w:tc>
        <w:tc>
          <w:tcPr>
            <w:tcW w:w="709" w:type="dxa"/>
            <w:vAlign w:val="center"/>
          </w:tcPr>
          <w:p w:rsidR="005F3592" w:rsidRPr="005F3592" w:rsidRDefault="005F3592" w:rsidP="00C60B94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5F3592"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  <w:t>讲授学时</w:t>
            </w:r>
          </w:p>
        </w:tc>
        <w:tc>
          <w:tcPr>
            <w:tcW w:w="709" w:type="dxa"/>
            <w:vAlign w:val="center"/>
          </w:tcPr>
          <w:p w:rsidR="005F3592" w:rsidRPr="005F3592" w:rsidRDefault="005F3592" w:rsidP="00C60B94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5F3592"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  <w:t>实验学时</w:t>
            </w:r>
          </w:p>
        </w:tc>
        <w:tc>
          <w:tcPr>
            <w:tcW w:w="665" w:type="dxa"/>
          </w:tcPr>
          <w:p w:rsidR="005F3592" w:rsidRPr="005F3592" w:rsidRDefault="005F3592" w:rsidP="00C60B94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5F3592"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  <w:t>实践学时</w:t>
            </w:r>
          </w:p>
        </w:tc>
        <w:tc>
          <w:tcPr>
            <w:tcW w:w="709" w:type="dxa"/>
            <w:vAlign w:val="center"/>
          </w:tcPr>
          <w:p w:rsidR="005F3592" w:rsidRPr="005F3592" w:rsidRDefault="005F3592" w:rsidP="00C60B94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5F3592"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  <w:t>上机学时</w:t>
            </w:r>
          </w:p>
        </w:tc>
        <w:tc>
          <w:tcPr>
            <w:tcW w:w="603" w:type="dxa"/>
            <w:vAlign w:val="center"/>
          </w:tcPr>
          <w:p w:rsidR="005F3592" w:rsidRPr="005F3592" w:rsidRDefault="005F3592" w:rsidP="00C60B94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5F3592"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  <w:t>小计</w:t>
            </w:r>
          </w:p>
        </w:tc>
      </w:tr>
      <w:tr w:rsidR="00436881" w:rsidRPr="005F3592" w:rsidTr="003A3856">
        <w:trPr>
          <w:trHeight w:val="570"/>
          <w:jc w:val="center"/>
        </w:trPr>
        <w:tc>
          <w:tcPr>
            <w:tcW w:w="704" w:type="dxa"/>
            <w:vAlign w:val="center"/>
          </w:tcPr>
          <w:p w:rsidR="00436881" w:rsidRPr="005F3592" w:rsidRDefault="00436881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bookmarkStart w:id="1" w:name="_Hlk17708463"/>
            <w:r w:rsidRPr="005F3592"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  <w:t>1</w:t>
            </w:r>
          </w:p>
        </w:tc>
        <w:tc>
          <w:tcPr>
            <w:tcW w:w="3827" w:type="dxa"/>
            <w:vAlign w:val="center"/>
          </w:tcPr>
          <w:p w:rsidR="00436881" w:rsidRPr="00924227" w:rsidRDefault="00436881" w:rsidP="00924227">
            <w:pPr>
              <w:pStyle w:val="a7"/>
              <w:numPr>
                <w:ilvl w:val="0"/>
                <w:numId w:val="40"/>
              </w:numPr>
              <w:spacing w:line="360" w:lineRule="auto"/>
              <w:ind w:firstLineChars="0"/>
              <w:rPr>
                <w:rFonts w:ascii="宋体" w:hAnsi="宋体"/>
                <w:szCs w:val="21"/>
              </w:rPr>
            </w:pPr>
            <w:r w:rsidRPr="00924227">
              <w:rPr>
                <w:rFonts w:ascii="宋体" w:hAnsi="宋体" w:hint="eastAsia"/>
                <w:szCs w:val="21"/>
              </w:rPr>
              <w:t>幼儿园课程概述</w:t>
            </w:r>
            <w:r w:rsidR="00924227">
              <w:rPr>
                <w:rFonts w:ascii="宋体" w:hAnsi="宋体" w:hint="eastAsia"/>
                <w:szCs w:val="21"/>
              </w:rPr>
              <w:t>一</w:t>
            </w:r>
          </w:p>
          <w:p w:rsidR="00924227" w:rsidRPr="00924227" w:rsidRDefault="00924227" w:rsidP="00924227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课程的内涵、特点</w:t>
            </w:r>
          </w:p>
        </w:tc>
        <w:tc>
          <w:tcPr>
            <w:tcW w:w="709" w:type="dxa"/>
            <w:vAlign w:val="center"/>
          </w:tcPr>
          <w:p w:rsidR="00436881" w:rsidRPr="005F3592" w:rsidRDefault="008205F9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436881" w:rsidRPr="005F3592" w:rsidRDefault="00436881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665" w:type="dxa"/>
            <w:vAlign w:val="center"/>
          </w:tcPr>
          <w:p w:rsidR="00436881" w:rsidRPr="005F3592" w:rsidRDefault="00436881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436881" w:rsidRPr="005F3592" w:rsidRDefault="00436881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603" w:type="dxa"/>
            <w:vAlign w:val="center"/>
          </w:tcPr>
          <w:p w:rsidR="00436881" w:rsidRPr="005F3592" w:rsidRDefault="00436881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436881" w:rsidRPr="005F3592" w:rsidTr="003A3856">
        <w:trPr>
          <w:trHeight w:val="397"/>
          <w:jc w:val="center"/>
        </w:trPr>
        <w:tc>
          <w:tcPr>
            <w:tcW w:w="704" w:type="dxa"/>
            <w:vAlign w:val="center"/>
          </w:tcPr>
          <w:p w:rsidR="00436881" w:rsidRPr="005F3592" w:rsidRDefault="00436881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5F3592"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 w:rsidR="00924227" w:rsidRPr="00924227" w:rsidRDefault="00924227" w:rsidP="00924227">
            <w:pPr>
              <w:pStyle w:val="a7"/>
              <w:numPr>
                <w:ilvl w:val="0"/>
                <w:numId w:val="42"/>
              </w:numPr>
              <w:spacing w:line="360" w:lineRule="auto"/>
              <w:ind w:firstLineChars="0"/>
              <w:rPr>
                <w:rFonts w:ascii="宋体" w:hAnsi="宋体"/>
                <w:szCs w:val="21"/>
              </w:rPr>
            </w:pPr>
            <w:r w:rsidRPr="00924227">
              <w:rPr>
                <w:rFonts w:ascii="宋体" w:hAnsi="宋体" w:hint="eastAsia"/>
                <w:szCs w:val="21"/>
              </w:rPr>
              <w:t>幼儿园课程概述</w:t>
            </w:r>
            <w:r>
              <w:rPr>
                <w:rFonts w:ascii="宋体" w:hAnsi="宋体" w:hint="eastAsia"/>
                <w:szCs w:val="21"/>
              </w:rPr>
              <w:t>二</w:t>
            </w:r>
          </w:p>
          <w:p w:rsidR="00436881" w:rsidRPr="00924227" w:rsidRDefault="008205F9" w:rsidP="00924227">
            <w:pPr>
              <w:spacing w:line="360" w:lineRule="auto"/>
              <w:rPr>
                <w:szCs w:val="21"/>
              </w:rPr>
            </w:pPr>
            <w:r w:rsidRPr="00924227">
              <w:rPr>
                <w:rFonts w:ascii="宋体" w:hAnsi="宋体" w:hint="eastAsia"/>
                <w:szCs w:val="21"/>
              </w:rPr>
              <w:t>课程开发模式与设计取向</w:t>
            </w:r>
          </w:p>
        </w:tc>
        <w:tc>
          <w:tcPr>
            <w:tcW w:w="709" w:type="dxa"/>
            <w:vAlign w:val="center"/>
          </w:tcPr>
          <w:p w:rsidR="00436881" w:rsidRPr="005F3592" w:rsidRDefault="00A11045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436881" w:rsidRPr="005F3592" w:rsidRDefault="00436881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665" w:type="dxa"/>
            <w:vAlign w:val="center"/>
          </w:tcPr>
          <w:p w:rsidR="00436881" w:rsidRPr="005F3592" w:rsidRDefault="00A11045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436881" w:rsidRPr="005F3592" w:rsidRDefault="00436881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603" w:type="dxa"/>
            <w:vAlign w:val="center"/>
          </w:tcPr>
          <w:p w:rsidR="00436881" w:rsidRPr="005F3592" w:rsidRDefault="00436881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436881" w:rsidRPr="005F3592" w:rsidTr="003A3856">
        <w:trPr>
          <w:trHeight w:val="397"/>
          <w:jc w:val="center"/>
        </w:trPr>
        <w:tc>
          <w:tcPr>
            <w:tcW w:w="704" w:type="dxa"/>
            <w:vAlign w:val="center"/>
          </w:tcPr>
          <w:p w:rsidR="00436881" w:rsidRPr="005F3592" w:rsidRDefault="00436881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5F3592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3</w:t>
            </w:r>
          </w:p>
        </w:tc>
        <w:tc>
          <w:tcPr>
            <w:tcW w:w="3827" w:type="dxa"/>
            <w:vAlign w:val="center"/>
          </w:tcPr>
          <w:p w:rsidR="00924227" w:rsidRPr="00924227" w:rsidRDefault="00924227" w:rsidP="00924227">
            <w:pPr>
              <w:pStyle w:val="a7"/>
              <w:numPr>
                <w:ilvl w:val="0"/>
                <w:numId w:val="42"/>
              </w:numPr>
              <w:spacing w:line="360" w:lineRule="auto"/>
              <w:ind w:firstLineChars="0"/>
              <w:rPr>
                <w:rFonts w:ascii="宋体" w:hAnsi="宋体"/>
                <w:szCs w:val="21"/>
              </w:rPr>
            </w:pPr>
            <w:bookmarkStart w:id="2" w:name="_Hlk2252304"/>
            <w:r w:rsidRPr="00924227">
              <w:rPr>
                <w:rFonts w:ascii="宋体" w:hAnsi="宋体" w:hint="eastAsia"/>
                <w:szCs w:val="21"/>
              </w:rPr>
              <w:t>幼儿园主题活动设计</w:t>
            </w:r>
            <w:bookmarkEnd w:id="2"/>
            <w:r w:rsidR="008205F9" w:rsidRPr="00924227">
              <w:rPr>
                <w:rFonts w:ascii="宋体" w:hAnsi="宋体" w:hint="eastAsia"/>
                <w:szCs w:val="21"/>
              </w:rPr>
              <w:t>一</w:t>
            </w:r>
          </w:p>
          <w:p w:rsidR="00436881" w:rsidRPr="00924227" w:rsidRDefault="008205F9" w:rsidP="00924227">
            <w:pPr>
              <w:spacing w:line="360" w:lineRule="auto"/>
              <w:rPr>
                <w:rFonts w:ascii="宋体" w:hAnsi="宋体"/>
                <w:szCs w:val="21"/>
              </w:rPr>
            </w:pPr>
            <w:r w:rsidRPr="00924227">
              <w:rPr>
                <w:rFonts w:ascii="宋体" w:hAnsi="宋体" w:hint="eastAsia"/>
                <w:szCs w:val="21"/>
              </w:rPr>
              <w:t>基本结构</w:t>
            </w:r>
          </w:p>
        </w:tc>
        <w:tc>
          <w:tcPr>
            <w:tcW w:w="709" w:type="dxa"/>
            <w:vAlign w:val="center"/>
          </w:tcPr>
          <w:p w:rsidR="00436881" w:rsidRPr="005F3592" w:rsidRDefault="008205F9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436881" w:rsidRPr="005F3592" w:rsidRDefault="00436881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665" w:type="dxa"/>
            <w:vAlign w:val="center"/>
          </w:tcPr>
          <w:p w:rsidR="00436881" w:rsidRPr="005F3592" w:rsidRDefault="008205F9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436881" w:rsidRPr="005F3592" w:rsidRDefault="00436881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603" w:type="dxa"/>
            <w:vAlign w:val="center"/>
          </w:tcPr>
          <w:p w:rsidR="00436881" w:rsidRPr="005F3592" w:rsidRDefault="00436881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436881" w:rsidRPr="005F3592" w:rsidTr="003A3856">
        <w:trPr>
          <w:trHeight w:val="397"/>
          <w:jc w:val="center"/>
        </w:trPr>
        <w:tc>
          <w:tcPr>
            <w:tcW w:w="704" w:type="dxa"/>
            <w:vAlign w:val="center"/>
          </w:tcPr>
          <w:p w:rsidR="00436881" w:rsidRPr="00924227" w:rsidRDefault="00436881" w:rsidP="00436881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924227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827" w:type="dxa"/>
            <w:vAlign w:val="center"/>
          </w:tcPr>
          <w:p w:rsidR="00924227" w:rsidRPr="00924227" w:rsidRDefault="00924227" w:rsidP="00924227">
            <w:pPr>
              <w:spacing w:line="360" w:lineRule="auto"/>
              <w:rPr>
                <w:rFonts w:ascii="宋体" w:hAnsi="宋体"/>
                <w:szCs w:val="21"/>
              </w:rPr>
            </w:pPr>
            <w:bookmarkStart w:id="3" w:name="_Hlk2252464"/>
            <w:r w:rsidRPr="00924227">
              <w:rPr>
                <w:rFonts w:ascii="宋体" w:hAnsi="宋体" w:hint="eastAsia"/>
                <w:szCs w:val="21"/>
              </w:rPr>
              <w:t>第二章 幼儿园主题活动设计二</w:t>
            </w:r>
          </w:p>
          <w:p w:rsidR="00436881" w:rsidRPr="00924227" w:rsidRDefault="00924227" w:rsidP="00924227">
            <w:pPr>
              <w:spacing w:line="360" w:lineRule="auto"/>
              <w:rPr>
                <w:rFonts w:ascii="宋体" w:hAnsi="宋体"/>
                <w:szCs w:val="21"/>
              </w:rPr>
            </w:pPr>
            <w:r w:rsidRPr="00924227">
              <w:rPr>
                <w:rFonts w:ascii="宋体" w:hAnsi="宋体" w:hint="eastAsia"/>
                <w:szCs w:val="21"/>
              </w:rPr>
              <w:t>目标</w:t>
            </w:r>
            <w:bookmarkEnd w:id="3"/>
            <w:r w:rsidR="008205F9" w:rsidRPr="00924227">
              <w:rPr>
                <w:rFonts w:ascii="宋体" w:hAnsi="宋体" w:hint="eastAsia"/>
                <w:szCs w:val="21"/>
              </w:rPr>
              <w:t>设计</w:t>
            </w:r>
          </w:p>
        </w:tc>
        <w:tc>
          <w:tcPr>
            <w:tcW w:w="709" w:type="dxa"/>
            <w:vAlign w:val="center"/>
          </w:tcPr>
          <w:p w:rsidR="00436881" w:rsidRPr="005F3592" w:rsidRDefault="00435D61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436881" w:rsidRPr="005F3592" w:rsidRDefault="00436881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665" w:type="dxa"/>
            <w:vAlign w:val="center"/>
          </w:tcPr>
          <w:p w:rsidR="00436881" w:rsidRPr="005F3592" w:rsidRDefault="008205F9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436881" w:rsidRPr="005F3592" w:rsidRDefault="00436881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603" w:type="dxa"/>
            <w:vAlign w:val="center"/>
          </w:tcPr>
          <w:p w:rsidR="00436881" w:rsidRPr="005F3592" w:rsidRDefault="00436881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436881" w:rsidRPr="005F3592" w:rsidTr="003A3856">
        <w:trPr>
          <w:trHeight w:val="397"/>
          <w:jc w:val="center"/>
        </w:trPr>
        <w:tc>
          <w:tcPr>
            <w:tcW w:w="704" w:type="dxa"/>
            <w:vAlign w:val="center"/>
          </w:tcPr>
          <w:p w:rsidR="00436881" w:rsidRPr="005F3592" w:rsidRDefault="00436881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5F3592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5</w:t>
            </w:r>
          </w:p>
        </w:tc>
        <w:tc>
          <w:tcPr>
            <w:tcW w:w="3827" w:type="dxa"/>
            <w:vAlign w:val="center"/>
          </w:tcPr>
          <w:p w:rsidR="00924227" w:rsidRPr="00924227" w:rsidRDefault="00924227" w:rsidP="00924227">
            <w:pPr>
              <w:spacing w:line="360" w:lineRule="auto"/>
              <w:rPr>
                <w:rFonts w:ascii="宋体" w:hAnsi="宋体"/>
                <w:szCs w:val="21"/>
              </w:rPr>
            </w:pPr>
            <w:bookmarkStart w:id="4" w:name="_Hlk2252501"/>
            <w:r>
              <w:rPr>
                <w:rFonts w:ascii="宋体" w:hAnsi="宋体" w:hint="eastAsia"/>
                <w:szCs w:val="21"/>
              </w:rPr>
              <w:t xml:space="preserve">第二章 </w:t>
            </w:r>
            <w:r w:rsidRPr="00924227">
              <w:rPr>
                <w:rFonts w:ascii="宋体" w:hAnsi="宋体" w:hint="eastAsia"/>
                <w:szCs w:val="21"/>
              </w:rPr>
              <w:t>幼儿园主题活动设计三</w:t>
            </w:r>
          </w:p>
          <w:p w:rsidR="00436881" w:rsidRPr="00924227" w:rsidRDefault="00924227" w:rsidP="00924227">
            <w:pPr>
              <w:spacing w:line="360" w:lineRule="auto"/>
              <w:rPr>
                <w:szCs w:val="21"/>
              </w:rPr>
            </w:pPr>
            <w:r w:rsidRPr="00924227">
              <w:rPr>
                <w:rFonts w:ascii="宋体" w:hAnsi="宋体" w:hint="eastAsia"/>
                <w:szCs w:val="21"/>
              </w:rPr>
              <w:t>活动内容选择与组织</w:t>
            </w:r>
            <w:bookmarkEnd w:id="4"/>
          </w:p>
        </w:tc>
        <w:tc>
          <w:tcPr>
            <w:tcW w:w="709" w:type="dxa"/>
            <w:vAlign w:val="center"/>
          </w:tcPr>
          <w:p w:rsidR="00436881" w:rsidRPr="005F3592" w:rsidRDefault="00435D61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436881" w:rsidRPr="005F3592" w:rsidRDefault="00436881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665" w:type="dxa"/>
            <w:vAlign w:val="center"/>
          </w:tcPr>
          <w:p w:rsidR="00436881" w:rsidRPr="005F3592" w:rsidRDefault="008205F9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436881" w:rsidRPr="005F3592" w:rsidRDefault="00436881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603" w:type="dxa"/>
            <w:vAlign w:val="center"/>
          </w:tcPr>
          <w:p w:rsidR="00436881" w:rsidRPr="005F3592" w:rsidRDefault="00436881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436881" w:rsidRPr="005F3592" w:rsidTr="003A3856">
        <w:trPr>
          <w:trHeight w:val="397"/>
          <w:jc w:val="center"/>
        </w:trPr>
        <w:tc>
          <w:tcPr>
            <w:tcW w:w="704" w:type="dxa"/>
            <w:vAlign w:val="center"/>
          </w:tcPr>
          <w:p w:rsidR="00436881" w:rsidRPr="005F3592" w:rsidRDefault="00436881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5F3592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6</w:t>
            </w:r>
          </w:p>
        </w:tc>
        <w:tc>
          <w:tcPr>
            <w:tcW w:w="3827" w:type="dxa"/>
            <w:vAlign w:val="center"/>
          </w:tcPr>
          <w:p w:rsidR="00924227" w:rsidRPr="00924227" w:rsidRDefault="00924227" w:rsidP="00924227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第三章 </w:t>
            </w:r>
            <w:r w:rsidRPr="00924227">
              <w:rPr>
                <w:rFonts w:ascii="宋体" w:hAnsi="宋体" w:hint="eastAsia"/>
                <w:szCs w:val="21"/>
              </w:rPr>
              <w:t>课程实施一</w:t>
            </w:r>
          </w:p>
          <w:p w:rsidR="00436881" w:rsidRPr="00924227" w:rsidRDefault="00924227" w:rsidP="00924227">
            <w:pPr>
              <w:spacing w:line="360" w:lineRule="auto"/>
              <w:rPr>
                <w:szCs w:val="21"/>
              </w:rPr>
            </w:pPr>
            <w:r w:rsidRPr="00924227">
              <w:rPr>
                <w:rFonts w:ascii="宋体" w:hAnsi="宋体" w:hint="eastAsia"/>
                <w:szCs w:val="21"/>
              </w:rPr>
              <w:t>基本理论</w:t>
            </w:r>
          </w:p>
        </w:tc>
        <w:tc>
          <w:tcPr>
            <w:tcW w:w="709" w:type="dxa"/>
            <w:vAlign w:val="center"/>
          </w:tcPr>
          <w:p w:rsidR="00436881" w:rsidRPr="005F3592" w:rsidRDefault="00A11045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436881" w:rsidRPr="005F3592" w:rsidRDefault="00436881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665" w:type="dxa"/>
            <w:vAlign w:val="center"/>
          </w:tcPr>
          <w:p w:rsidR="00436881" w:rsidRPr="005F3592" w:rsidRDefault="00436881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436881" w:rsidRPr="005F3592" w:rsidRDefault="00436881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603" w:type="dxa"/>
            <w:vAlign w:val="center"/>
          </w:tcPr>
          <w:p w:rsidR="00436881" w:rsidRPr="005F3592" w:rsidRDefault="00436881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8205F9" w:rsidRPr="005F3592" w:rsidTr="003A3856">
        <w:trPr>
          <w:trHeight w:val="397"/>
          <w:jc w:val="center"/>
        </w:trPr>
        <w:tc>
          <w:tcPr>
            <w:tcW w:w="704" w:type="dxa"/>
            <w:vAlign w:val="center"/>
          </w:tcPr>
          <w:p w:rsidR="008205F9" w:rsidRPr="005F3592" w:rsidRDefault="007D0547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  <w:t>7</w:t>
            </w:r>
          </w:p>
        </w:tc>
        <w:tc>
          <w:tcPr>
            <w:tcW w:w="3827" w:type="dxa"/>
            <w:vAlign w:val="center"/>
          </w:tcPr>
          <w:p w:rsidR="00A11045" w:rsidRPr="00A11045" w:rsidRDefault="00A11045" w:rsidP="00A11045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第三章 </w:t>
            </w:r>
            <w:r w:rsidRPr="00A11045">
              <w:rPr>
                <w:rFonts w:ascii="宋体" w:hAnsi="宋体" w:hint="eastAsia"/>
                <w:szCs w:val="21"/>
              </w:rPr>
              <w:t>课程实施</w:t>
            </w:r>
            <w:r w:rsidR="009C2046">
              <w:rPr>
                <w:rFonts w:ascii="宋体" w:hAnsi="宋体" w:hint="eastAsia"/>
                <w:szCs w:val="21"/>
              </w:rPr>
              <w:t>二</w:t>
            </w:r>
          </w:p>
          <w:p w:rsidR="008205F9" w:rsidRPr="00A11045" w:rsidRDefault="00A11045" w:rsidP="00A11045">
            <w:pPr>
              <w:spacing w:line="360" w:lineRule="auto"/>
              <w:rPr>
                <w:rFonts w:ascii="宋体" w:hAnsi="宋体"/>
                <w:szCs w:val="21"/>
              </w:rPr>
            </w:pPr>
            <w:r w:rsidRPr="00A11045">
              <w:rPr>
                <w:rFonts w:ascii="宋体" w:hAnsi="宋体" w:hint="eastAsia"/>
                <w:szCs w:val="21"/>
              </w:rPr>
              <w:t>项目活动的实施</w:t>
            </w:r>
          </w:p>
        </w:tc>
        <w:tc>
          <w:tcPr>
            <w:tcW w:w="709" w:type="dxa"/>
            <w:vAlign w:val="center"/>
          </w:tcPr>
          <w:p w:rsidR="008205F9" w:rsidRPr="005F3592" w:rsidRDefault="007D0547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8205F9" w:rsidRPr="005F3592" w:rsidRDefault="008205F9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665" w:type="dxa"/>
            <w:vAlign w:val="center"/>
          </w:tcPr>
          <w:p w:rsidR="008205F9" w:rsidRPr="005F3592" w:rsidRDefault="007D0547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8205F9" w:rsidRPr="005F3592" w:rsidRDefault="008205F9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603" w:type="dxa"/>
            <w:vAlign w:val="center"/>
          </w:tcPr>
          <w:p w:rsidR="008205F9" w:rsidRPr="005F3592" w:rsidRDefault="008205F9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A11045" w:rsidRPr="005F3592" w:rsidTr="003A3856">
        <w:trPr>
          <w:trHeight w:val="397"/>
          <w:jc w:val="center"/>
        </w:trPr>
        <w:tc>
          <w:tcPr>
            <w:tcW w:w="704" w:type="dxa"/>
            <w:vAlign w:val="center"/>
          </w:tcPr>
          <w:p w:rsidR="00A11045" w:rsidRDefault="007D0547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  <w:t>8</w:t>
            </w:r>
          </w:p>
        </w:tc>
        <w:tc>
          <w:tcPr>
            <w:tcW w:w="3827" w:type="dxa"/>
            <w:vAlign w:val="center"/>
          </w:tcPr>
          <w:p w:rsidR="00A11045" w:rsidRPr="00A11045" w:rsidRDefault="00A11045" w:rsidP="00A11045">
            <w:pPr>
              <w:spacing w:line="360" w:lineRule="auto"/>
              <w:rPr>
                <w:rFonts w:ascii="宋体" w:hAnsi="宋体"/>
                <w:szCs w:val="21"/>
              </w:rPr>
            </w:pPr>
            <w:r w:rsidRPr="00A11045">
              <w:rPr>
                <w:rFonts w:ascii="宋体" w:hAnsi="宋体" w:hint="eastAsia"/>
                <w:szCs w:val="21"/>
              </w:rPr>
              <w:t xml:space="preserve">第三章 </w:t>
            </w:r>
            <w:r w:rsidRPr="00A11045">
              <w:rPr>
                <w:rFonts w:ascii="宋体" w:hAnsi="宋体"/>
                <w:szCs w:val="21"/>
              </w:rPr>
              <w:t>课程实施三</w:t>
            </w:r>
          </w:p>
          <w:p w:rsidR="00A11045" w:rsidRDefault="00A11045" w:rsidP="00A11045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S</w:t>
            </w:r>
            <w:r>
              <w:rPr>
                <w:rFonts w:ascii="宋体" w:hAnsi="宋体" w:hint="eastAsia"/>
                <w:szCs w:val="21"/>
              </w:rPr>
              <w:t>tem教学</w:t>
            </w:r>
          </w:p>
        </w:tc>
        <w:tc>
          <w:tcPr>
            <w:tcW w:w="709" w:type="dxa"/>
            <w:vAlign w:val="center"/>
          </w:tcPr>
          <w:p w:rsidR="00A11045" w:rsidRDefault="00A11045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A11045" w:rsidRPr="005F3592" w:rsidRDefault="00A11045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665" w:type="dxa"/>
            <w:vAlign w:val="center"/>
          </w:tcPr>
          <w:p w:rsidR="00A11045" w:rsidRPr="005F3592" w:rsidRDefault="00A11045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A11045" w:rsidRPr="005F3592" w:rsidRDefault="00A11045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603" w:type="dxa"/>
            <w:vAlign w:val="center"/>
          </w:tcPr>
          <w:p w:rsidR="00A11045" w:rsidRPr="005F3592" w:rsidRDefault="00A11045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8205F9" w:rsidRPr="005F3592" w:rsidTr="00A11045">
        <w:trPr>
          <w:trHeight w:val="742"/>
          <w:jc w:val="center"/>
        </w:trPr>
        <w:tc>
          <w:tcPr>
            <w:tcW w:w="704" w:type="dxa"/>
            <w:vAlign w:val="center"/>
          </w:tcPr>
          <w:p w:rsidR="008205F9" w:rsidRPr="005F3592" w:rsidRDefault="007D0547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  <w:lastRenderedPageBreak/>
              <w:t>9</w:t>
            </w:r>
          </w:p>
        </w:tc>
        <w:tc>
          <w:tcPr>
            <w:tcW w:w="3827" w:type="dxa"/>
            <w:vAlign w:val="center"/>
          </w:tcPr>
          <w:p w:rsidR="008205F9" w:rsidRDefault="00A11045" w:rsidP="00436881">
            <w:pPr>
              <w:pStyle w:val="aa"/>
              <w:adjustRightInd w:val="0"/>
              <w:snapToGrid w:val="0"/>
              <w:spacing w:line="360" w:lineRule="auto"/>
              <w:rPr>
                <w:color w:val="auto"/>
                <w:kern w:val="2"/>
                <w:sz w:val="21"/>
                <w:szCs w:val="21"/>
              </w:rPr>
            </w:pPr>
            <w:r>
              <w:rPr>
                <w:rFonts w:hint="eastAsia"/>
                <w:color w:val="auto"/>
                <w:kern w:val="2"/>
                <w:sz w:val="21"/>
                <w:szCs w:val="21"/>
              </w:rPr>
              <w:t>第四章 幼儿园课程评价</w:t>
            </w:r>
          </w:p>
        </w:tc>
        <w:tc>
          <w:tcPr>
            <w:tcW w:w="709" w:type="dxa"/>
            <w:vAlign w:val="center"/>
          </w:tcPr>
          <w:p w:rsidR="008205F9" w:rsidRPr="005F3592" w:rsidRDefault="00A11045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8205F9" w:rsidRPr="005F3592" w:rsidRDefault="008205F9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665" w:type="dxa"/>
            <w:vAlign w:val="center"/>
          </w:tcPr>
          <w:p w:rsidR="008205F9" w:rsidRPr="005F3592" w:rsidRDefault="00A11045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8205F9" w:rsidRPr="005F3592" w:rsidRDefault="008205F9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603" w:type="dxa"/>
            <w:vAlign w:val="center"/>
          </w:tcPr>
          <w:p w:rsidR="008205F9" w:rsidRPr="005F3592" w:rsidRDefault="008205F9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8205F9" w:rsidRPr="005F3592" w:rsidTr="003A3856">
        <w:trPr>
          <w:trHeight w:val="397"/>
          <w:jc w:val="center"/>
        </w:trPr>
        <w:tc>
          <w:tcPr>
            <w:tcW w:w="704" w:type="dxa"/>
            <w:vAlign w:val="center"/>
          </w:tcPr>
          <w:p w:rsidR="008205F9" w:rsidRPr="005F3592" w:rsidRDefault="007D0547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  <w:t>10</w:t>
            </w:r>
          </w:p>
        </w:tc>
        <w:tc>
          <w:tcPr>
            <w:tcW w:w="3827" w:type="dxa"/>
            <w:vAlign w:val="center"/>
          </w:tcPr>
          <w:p w:rsidR="008205F9" w:rsidRPr="00A11045" w:rsidRDefault="00A11045" w:rsidP="00A11045">
            <w:pPr>
              <w:spacing w:line="360" w:lineRule="auto"/>
              <w:rPr>
                <w:rFonts w:ascii="宋体" w:hAnsi="宋体"/>
                <w:szCs w:val="21"/>
              </w:rPr>
            </w:pPr>
            <w:r w:rsidRPr="00A11045">
              <w:rPr>
                <w:rFonts w:ascii="宋体" w:hAnsi="宋体" w:hint="eastAsia"/>
                <w:szCs w:val="21"/>
              </w:rPr>
              <w:t xml:space="preserve">第五章 </w:t>
            </w:r>
            <w:proofErr w:type="gramStart"/>
            <w:r w:rsidR="008205F9" w:rsidRPr="00A11045">
              <w:rPr>
                <w:rFonts w:ascii="宋体" w:hAnsi="宋体" w:hint="eastAsia"/>
                <w:szCs w:val="21"/>
              </w:rPr>
              <w:t>园本课程</w:t>
            </w:r>
            <w:proofErr w:type="gramEnd"/>
            <w:r w:rsidR="003A3856" w:rsidRPr="00A11045">
              <w:rPr>
                <w:rFonts w:ascii="宋体" w:hAnsi="宋体" w:hint="eastAsia"/>
                <w:szCs w:val="21"/>
              </w:rPr>
              <w:t>一</w:t>
            </w:r>
          </w:p>
          <w:p w:rsidR="00A11045" w:rsidRDefault="00A11045" w:rsidP="00A11045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基本理论</w:t>
            </w:r>
          </w:p>
        </w:tc>
        <w:tc>
          <w:tcPr>
            <w:tcW w:w="709" w:type="dxa"/>
            <w:vAlign w:val="center"/>
          </w:tcPr>
          <w:p w:rsidR="008205F9" w:rsidRPr="005F3592" w:rsidRDefault="007D0547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8205F9" w:rsidRPr="005F3592" w:rsidRDefault="008205F9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665" w:type="dxa"/>
            <w:vAlign w:val="center"/>
          </w:tcPr>
          <w:p w:rsidR="008205F9" w:rsidRPr="005F3592" w:rsidRDefault="008205F9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8205F9" w:rsidRPr="005F3592" w:rsidRDefault="008205F9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603" w:type="dxa"/>
            <w:vAlign w:val="center"/>
          </w:tcPr>
          <w:p w:rsidR="008205F9" w:rsidRPr="005F3592" w:rsidRDefault="008205F9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A3856" w:rsidRPr="005F3592" w:rsidTr="003A3856">
        <w:trPr>
          <w:trHeight w:val="397"/>
          <w:jc w:val="center"/>
        </w:trPr>
        <w:tc>
          <w:tcPr>
            <w:tcW w:w="704" w:type="dxa"/>
            <w:vAlign w:val="center"/>
          </w:tcPr>
          <w:p w:rsidR="003A3856" w:rsidRDefault="007D0547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  <w:t>11</w:t>
            </w:r>
          </w:p>
        </w:tc>
        <w:tc>
          <w:tcPr>
            <w:tcW w:w="3827" w:type="dxa"/>
            <w:vAlign w:val="center"/>
          </w:tcPr>
          <w:p w:rsidR="00A11045" w:rsidRPr="00A11045" w:rsidRDefault="00A11045" w:rsidP="00A11045">
            <w:pPr>
              <w:spacing w:line="360" w:lineRule="auto"/>
              <w:rPr>
                <w:rFonts w:ascii="宋体" w:hAnsi="宋体"/>
                <w:szCs w:val="21"/>
              </w:rPr>
            </w:pPr>
            <w:r w:rsidRPr="00A11045">
              <w:rPr>
                <w:rFonts w:ascii="宋体" w:hAnsi="宋体" w:hint="eastAsia"/>
                <w:szCs w:val="21"/>
              </w:rPr>
              <w:t xml:space="preserve">第五章 </w:t>
            </w:r>
            <w:proofErr w:type="gramStart"/>
            <w:r w:rsidR="003A3856" w:rsidRPr="00A11045">
              <w:rPr>
                <w:rFonts w:ascii="宋体" w:hAnsi="宋体" w:hint="eastAsia"/>
                <w:szCs w:val="21"/>
              </w:rPr>
              <w:t>园本课程</w:t>
            </w:r>
            <w:proofErr w:type="gramEnd"/>
            <w:r w:rsidR="003A3856" w:rsidRPr="00A11045">
              <w:rPr>
                <w:rFonts w:ascii="宋体" w:hAnsi="宋体" w:hint="eastAsia"/>
                <w:szCs w:val="21"/>
              </w:rPr>
              <w:t>二</w:t>
            </w:r>
          </w:p>
          <w:p w:rsidR="00A11045" w:rsidRDefault="00CE7552" w:rsidP="00A11045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南京太平巷幼儿园田野课程</w:t>
            </w:r>
          </w:p>
        </w:tc>
        <w:tc>
          <w:tcPr>
            <w:tcW w:w="709" w:type="dxa"/>
            <w:vAlign w:val="center"/>
          </w:tcPr>
          <w:p w:rsidR="003A3856" w:rsidRDefault="003A3856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3A3856" w:rsidRPr="005F3592" w:rsidRDefault="003A3856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665" w:type="dxa"/>
            <w:vAlign w:val="center"/>
          </w:tcPr>
          <w:p w:rsidR="003A3856" w:rsidRPr="005F3592" w:rsidRDefault="003A3856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A3856" w:rsidRPr="005F3592" w:rsidRDefault="003A3856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603" w:type="dxa"/>
            <w:vAlign w:val="center"/>
          </w:tcPr>
          <w:p w:rsidR="003A3856" w:rsidRPr="005F3592" w:rsidRDefault="003A3856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A11045" w:rsidRPr="005F3592" w:rsidTr="003A3856">
        <w:trPr>
          <w:trHeight w:val="397"/>
          <w:jc w:val="center"/>
        </w:trPr>
        <w:tc>
          <w:tcPr>
            <w:tcW w:w="704" w:type="dxa"/>
            <w:vAlign w:val="center"/>
          </w:tcPr>
          <w:p w:rsidR="00A11045" w:rsidRDefault="007D0547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1</w:t>
            </w:r>
            <w:r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 w:rsidR="00A11045" w:rsidRPr="00A11045" w:rsidRDefault="00A11045" w:rsidP="00A11045">
            <w:pPr>
              <w:spacing w:line="360" w:lineRule="auto"/>
              <w:rPr>
                <w:rFonts w:ascii="宋体" w:hAnsi="宋体"/>
                <w:szCs w:val="21"/>
              </w:rPr>
            </w:pPr>
            <w:r w:rsidRPr="00A11045">
              <w:rPr>
                <w:rFonts w:ascii="宋体" w:hAnsi="宋体" w:hint="eastAsia"/>
                <w:szCs w:val="21"/>
              </w:rPr>
              <w:t xml:space="preserve">第五章 </w:t>
            </w:r>
            <w:proofErr w:type="gramStart"/>
            <w:r w:rsidRPr="00A11045">
              <w:rPr>
                <w:rFonts w:ascii="宋体" w:hAnsi="宋体" w:hint="eastAsia"/>
                <w:szCs w:val="21"/>
              </w:rPr>
              <w:t>园本课程</w:t>
            </w:r>
            <w:proofErr w:type="gramEnd"/>
            <w:r w:rsidRPr="00A11045">
              <w:rPr>
                <w:rFonts w:ascii="宋体" w:hAnsi="宋体" w:hint="eastAsia"/>
                <w:szCs w:val="21"/>
              </w:rPr>
              <w:t>三</w:t>
            </w:r>
          </w:p>
          <w:p w:rsidR="00A11045" w:rsidRDefault="00DA6E19" w:rsidP="00A11045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南京实验幼儿园</w:t>
            </w:r>
            <w:r w:rsidR="00A11045" w:rsidRPr="00A11045">
              <w:rPr>
                <w:rFonts w:ascii="宋体" w:hAnsi="宋体" w:hint="eastAsia"/>
                <w:szCs w:val="21"/>
              </w:rPr>
              <w:t>综合课程</w:t>
            </w:r>
          </w:p>
        </w:tc>
        <w:tc>
          <w:tcPr>
            <w:tcW w:w="709" w:type="dxa"/>
            <w:vAlign w:val="center"/>
          </w:tcPr>
          <w:p w:rsidR="00A11045" w:rsidRDefault="00A11045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A11045" w:rsidRPr="005F3592" w:rsidRDefault="00A11045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665" w:type="dxa"/>
            <w:vAlign w:val="center"/>
          </w:tcPr>
          <w:p w:rsidR="00A11045" w:rsidRPr="005F3592" w:rsidRDefault="00A11045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11045" w:rsidRPr="005F3592" w:rsidRDefault="00A11045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603" w:type="dxa"/>
            <w:vAlign w:val="center"/>
          </w:tcPr>
          <w:p w:rsidR="00A11045" w:rsidRPr="005F3592" w:rsidRDefault="00A11045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A11045" w:rsidRPr="005F3592" w:rsidTr="003A3856">
        <w:trPr>
          <w:trHeight w:val="397"/>
          <w:jc w:val="center"/>
        </w:trPr>
        <w:tc>
          <w:tcPr>
            <w:tcW w:w="704" w:type="dxa"/>
            <w:vAlign w:val="center"/>
          </w:tcPr>
          <w:p w:rsidR="00A11045" w:rsidRDefault="007D0547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1</w:t>
            </w:r>
            <w:r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  <w:t>3</w:t>
            </w:r>
          </w:p>
        </w:tc>
        <w:tc>
          <w:tcPr>
            <w:tcW w:w="3827" w:type="dxa"/>
            <w:vAlign w:val="center"/>
          </w:tcPr>
          <w:p w:rsidR="00A11045" w:rsidRPr="00A11045" w:rsidRDefault="00A11045" w:rsidP="00A11045">
            <w:pPr>
              <w:spacing w:line="360" w:lineRule="auto"/>
              <w:rPr>
                <w:rFonts w:ascii="宋体" w:hAnsi="宋体"/>
                <w:szCs w:val="21"/>
              </w:rPr>
            </w:pPr>
            <w:r w:rsidRPr="00A11045">
              <w:rPr>
                <w:rFonts w:ascii="宋体" w:hAnsi="宋体" w:hint="eastAsia"/>
                <w:szCs w:val="21"/>
              </w:rPr>
              <w:t xml:space="preserve">第五章 </w:t>
            </w:r>
            <w:proofErr w:type="gramStart"/>
            <w:r w:rsidRPr="00A11045">
              <w:rPr>
                <w:rFonts w:ascii="宋体" w:hAnsi="宋体" w:hint="eastAsia"/>
                <w:szCs w:val="21"/>
              </w:rPr>
              <w:t>园本课程</w:t>
            </w:r>
            <w:proofErr w:type="gramEnd"/>
            <w:r w:rsidR="0094205D">
              <w:rPr>
                <w:rFonts w:ascii="宋体" w:hAnsi="宋体" w:hint="eastAsia"/>
                <w:szCs w:val="21"/>
              </w:rPr>
              <w:t>四</w:t>
            </w:r>
          </w:p>
          <w:p w:rsidR="00A11045" w:rsidRPr="00A11045" w:rsidRDefault="00CE7552" w:rsidP="00A11045">
            <w:pPr>
              <w:spacing w:line="360" w:lineRule="auto"/>
              <w:rPr>
                <w:rFonts w:ascii="宋体" w:hAnsi="宋体"/>
                <w:szCs w:val="21"/>
              </w:rPr>
            </w:pPr>
            <w:r w:rsidRPr="00A11045">
              <w:rPr>
                <w:rFonts w:ascii="宋体" w:hAnsi="宋体" w:hint="eastAsia"/>
                <w:szCs w:val="21"/>
              </w:rPr>
              <w:t>渗透</w:t>
            </w:r>
            <w:proofErr w:type="gramStart"/>
            <w:r w:rsidRPr="00A11045">
              <w:rPr>
                <w:rFonts w:ascii="宋体" w:hAnsi="宋体" w:hint="eastAsia"/>
                <w:szCs w:val="21"/>
              </w:rPr>
              <w:t>式</w:t>
            </w:r>
            <w:r>
              <w:rPr>
                <w:rFonts w:ascii="宋体" w:hAnsi="宋体" w:hint="eastAsia"/>
                <w:szCs w:val="21"/>
              </w:rPr>
              <w:t>领域</w:t>
            </w:r>
            <w:proofErr w:type="gramEnd"/>
            <w:r w:rsidRPr="00A11045">
              <w:rPr>
                <w:rFonts w:ascii="宋体" w:hAnsi="宋体" w:hint="eastAsia"/>
                <w:szCs w:val="21"/>
              </w:rPr>
              <w:t>课程</w:t>
            </w:r>
          </w:p>
        </w:tc>
        <w:tc>
          <w:tcPr>
            <w:tcW w:w="709" w:type="dxa"/>
            <w:vAlign w:val="center"/>
          </w:tcPr>
          <w:p w:rsidR="00A11045" w:rsidRDefault="00A11045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A11045" w:rsidRPr="005F3592" w:rsidRDefault="00A11045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665" w:type="dxa"/>
            <w:vAlign w:val="center"/>
          </w:tcPr>
          <w:p w:rsidR="00A11045" w:rsidRPr="005F3592" w:rsidRDefault="00A11045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11045" w:rsidRPr="005F3592" w:rsidRDefault="00A11045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603" w:type="dxa"/>
            <w:vAlign w:val="center"/>
          </w:tcPr>
          <w:p w:rsidR="00A11045" w:rsidRPr="005F3592" w:rsidRDefault="00A11045" w:rsidP="00436881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bookmarkEnd w:id="1"/>
      <w:tr w:rsidR="005F3592" w:rsidRPr="005F3592" w:rsidTr="003A3856">
        <w:trPr>
          <w:trHeight w:val="397"/>
          <w:jc w:val="center"/>
        </w:trPr>
        <w:tc>
          <w:tcPr>
            <w:tcW w:w="704" w:type="dxa"/>
            <w:vAlign w:val="center"/>
          </w:tcPr>
          <w:p w:rsidR="005F3592" w:rsidRPr="005F3592" w:rsidRDefault="005F3592" w:rsidP="00C60B94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5F3592"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  <w:t>合计</w:t>
            </w:r>
          </w:p>
        </w:tc>
        <w:tc>
          <w:tcPr>
            <w:tcW w:w="3827" w:type="dxa"/>
            <w:vAlign w:val="center"/>
          </w:tcPr>
          <w:p w:rsidR="005F3592" w:rsidRPr="005F3592" w:rsidRDefault="005F3592" w:rsidP="00C60B94">
            <w:pPr>
              <w:widowControl/>
              <w:snapToGrid w:val="0"/>
              <w:spacing w:line="360" w:lineRule="auto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F3592" w:rsidRPr="005F3592" w:rsidRDefault="008D7ECD" w:rsidP="00C60B94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  <w:t>24</w:t>
            </w:r>
          </w:p>
        </w:tc>
        <w:tc>
          <w:tcPr>
            <w:tcW w:w="709" w:type="dxa"/>
            <w:vAlign w:val="center"/>
          </w:tcPr>
          <w:p w:rsidR="005F3592" w:rsidRPr="005F3592" w:rsidRDefault="005F3592" w:rsidP="00C60B94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665" w:type="dxa"/>
            <w:vAlign w:val="center"/>
          </w:tcPr>
          <w:p w:rsidR="005F3592" w:rsidRPr="005F3592" w:rsidRDefault="008D7ECD" w:rsidP="00C60B94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  <w:t>8</w:t>
            </w:r>
          </w:p>
        </w:tc>
        <w:tc>
          <w:tcPr>
            <w:tcW w:w="709" w:type="dxa"/>
            <w:vAlign w:val="center"/>
          </w:tcPr>
          <w:p w:rsidR="005F3592" w:rsidRPr="005F3592" w:rsidRDefault="005F3592" w:rsidP="00C60B94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603" w:type="dxa"/>
            <w:vAlign w:val="center"/>
          </w:tcPr>
          <w:p w:rsidR="005F3592" w:rsidRPr="005F3592" w:rsidRDefault="005F3592" w:rsidP="00C60B94">
            <w:pPr>
              <w:widowControl/>
              <w:snapToGrid w:val="0"/>
              <w:spacing w:line="360" w:lineRule="auto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</w:tbl>
    <w:p w:rsidR="004F7005" w:rsidRDefault="004F7005" w:rsidP="004F7005">
      <w:p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四、教学</w:t>
      </w:r>
      <w:r>
        <w:rPr>
          <w:rFonts w:ascii="宋体" w:eastAsia="黑体" w:hAnsi="宋体"/>
          <w:b/>
          <w:bCs/>
          <w:sz w:val="28"/>
        </w:rPr>
        <w:t>参考</w:t>
      </w:r>
      <w:r>
        <w:rPr>
          <w:rFonts w:ascii="宋体" w:eastAsia="黑体" w:hAnsi="宋体" w:hint="eastAsia"/>
          <w:b/>
          <w:bCs/>
          <w:sz w:val="28"/>
        </w:rPr>
        <w:t>资料</w:t>
      </w:r>
    </w:p>
    <w:p w:rsidR="00436881" w:rsidRPr="005F3592" w:rsidRDefault="004F7005" w:rsidP="00436881">
      <w:pPr>
        <w:widowControl/>
        <w:shd w:val="clear" w:color="auto" w:fill="FFFFFF"/>
        <w:spacing w:line="336" w:lineRule="auto"/>
        <w:ind w:firstLineChars="200" w:firstLine="420"/>
        <w:jc w:val="left"/>
        <w:rPr>
          <w:rFonts w:ascii="宋体" w:hAnsi="宋体"/>
          <w:szCs w:val="21"/>
        </w:rPr>
      </w:pPr>
      <w:r w:rsidRPr="009A20B9">
        <w:rPr>
          <w:rFonts w:ascii="宋体" w:hAnsi="宋体" w:hint="eastAsia"/>
          <w:szCs w:val="21"/>
        </w:rPr>
        <w:t>教材</w:t>
      </w:r>
      <w:r w:rsidRPr="009A20B9">
        <w:rPr>
          <w:rFonts w:ascii="宋体" w:hAnsi="宋体"/>
          <w:szCs w:val="21"/>
        </w:rPr>
        <w:t>：</w:t>
      </w:r>
      <w:r w:rsidR="00436881" w:rsidRPr="005F3592">
        <w:rPr>
          <w:rFonts w:ascii="宋体" w:hAnsi="宋体" w:hint="eastAsia"/>
          <w:szCs w:val="21"/>
        </w:rPr>
        <w:t>王春燕：《幼儿园课程概论》，高等教育出版社，2007</w:t>
      </w:r>
    </w:p>
    <w:p w:rsidR="005F3592" w:rsidRPr="005F3592" w:rsidRDefault="005F3592" w:rsidP="005F3592">
      <w:pPr>
        <w:widowControl/>
        <w:shd w:val="clear" w:color="auto" w:fill="FFFFFF"/>
        <w:spacing w:line="336" w:lineRule="auto"/>
        <w:ind w:firstLineChars="200" w:firstLine="420"/>
        <w:jc w:val="left"/>
        <w:rPr>
          <w:rFonts w:ascii="宋体" w:hAnsi="宋体"/>
          <w:szCs w:val="21"/>
        </w:rPr>
      </w:pPr>
      <w:r w:rsidRPr="005F3592">
        <w:rPr>
          <w:rFonts w:ascii="宋体" w:hAnsi="宋体" w:hint="eastAsia"/>
          <w:szCs w:val="21"/>
        </w:rPr>
        <w:t>扩充阅读资料：</w:t>
      </w:r>
    </w:p>
    <w:p w:rsidR="00436881" w:rsidRDefault="00436881" w:rsidP="00436881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袁爱玲</w:t>
      </w:r>
      <w:r w:rsidRPr="00BA7A49">
        <w:rPr>
          <w:rFonts w:asciiTheme="minorEastAsia" w:eastAsiaTheme="minorEastAsia" w:hAnsiTheme="minorEastAsia" w:hint="eastAsia"/>
          <w:color w:val="000000"/>
          <w:szCs w:val="21"/>
        </w:rPr>
        <w:t>主编</w:t>
      </w:r>
      <w:r>
        <w:rPr>
          <w:rFonts w:asciiTheme="minorEastAsia" w:eastAsiaTheme="minorEastAsia" w:hAnsiTheme="minorEastAsia" w:hint="eastAsia"/>
          <w:color w:val="000000"/>
          <w:szCs w:val="21"/>
        </w:rPr>
        <w:t>：</w:t>
      </w:r>
      <w:r w:rsidRPr="00BA7A49">
        <w:rPr>
          <w:rFonts w:asciiTheme="minorEastAsia" w:eastAsiaTheme="minorEastAsia" w:hAnsiTheme="minorEastAsia" w:hint="eastAsia"/>
          <w:color w:val="000000"/>
          <w:szCs w:val="21"/>
        </w:rPr>
        <w:t>《</w:t>
      </w:r>
      <w:r>
        <w:rPr>
          <w:rFonts w:asciiTheme="minorEastAsia" w:eastAsiaTheme="minorEastAsia" w:hAnsiTheme="minorEastAsia" w:hint="eastAsia"/>
          <w:color w:val="000000"/>
          <w:szCs w:val="21"/>
        </w:rPr>
        <w:t>幼儿园课程</w:t>
      </w:r>
      <w:r w:rsidRPr="00BA7A49">
        <w:rPr>
          <w:rFonts w:asciiTheme="minorEastAsia" w:eastAsiaTheme="minorEastAsia" w:hAnsiTheme="minorEastAsia" w:hint="eastAsia"/>
          <w:color w:val="000000"/>
          <w:szCs w:val="21"/>
        </w:rPr>
        <w:t>》，</w:t>
      </w:r>
      <w:r>
        <w:rPr>
          <w:rFonts w:asciiTheme="minorEastAsia" w:eastAsiaTheme="minorEastAsia" w:hAnsiTheme="minorEastAsia" w:hint="eastAsia"/>
          <w:color w:val="000000"/>
          <w:szCs w:val="21"/>
        </w:rPr>
        <w:t>北京</w:t>
      </w:r>
      <w:r w:rsidRPr="00BA7A49">
        <w:rPr>
          <w:rFonts w:asciiTheme="minorEastAsia" w:eastAsiaTheme="minorEastAsia" w:hAnsiTheme="minorEastAsia" w:hint="eastAsia"/>
          <w:color w:val="000000"/>
          <w:szCs w:val="21"/>
        </w:rPr>
        <w:t>师范大学出版社，20</w:t>
      </w:r>
      <w:r>
        <w:rPr>
          <w:rFonts w:asciiTheme="minorEastAsia" w:eastAsiaTheme="minorEastAsia" w:hAnsiTheme="minorEastAsia" w:hint="eastAsia"/>
          <w:color w:val="000000"/>
          <w:szCs w:val="21"/>
        </w:rPr>
        <w:t>15</w:t>
      </w:r>
    </w:p>
    <w:p w:rsidR="005F3592" w:rsidRPr="005F3592" w:rsidRDefault="005F3592" w:rsidP="005F3592">
      <w:pPr>
        <w:widowControl/>
        <w:shd w:val="clear" w:color="auto" w:fill="FFFFFF"/>
        <w:spacing w:line="336" w:lineRule="auto"/>
        <w:ind w:firstLineChars="200" w:firstLine="420"/>
        <w:jc w:val="left"/>
        <w:rPr>
          <w:rFonts w:ascii="宋体" w:hAnsi="宋体"/>
          <w:szCs w:val="21"/>
        </w:rPr>
      </w:pPr>
      <w:r w:rsidRPr="005F3592">
        <w:rPr>
          <w:rFonts w:ascii="宋体" w:hAnsi="宋体" w:hint="eastAsia"/>
          <w:szCs w:val="21"/>
        </w:rPr>
        <w:t>朱家雄：《幼儿园课程》，华东师范大学出版社，2011</w:t>
      </w:r>
    </w:p>
    <w:p w:rsidR="005F3592" w:rsidRPr="005F3592" w:rsidRDefault="005F3592" w:rsidP="005F3592">
      <w:pPr>
        <w:widowControl/>
        <w:shd w:val="clear" w:color="auto" w:fill="FFFFFF"/>
        <w:spacing w:line="336" w:lineRule="auto"/>
        <w:ind w:firstLineChars="200" w:firstLine="420"/>
        <w:jc w:val="left"/>
        <w:rPr>
          <w:rFonts w:ascii="宋体" w:hAnsi="宋体"/>
          <w:szCs w:val="21"/>
        </w:rPr>
      </w:pPr>
      <w:r w:rsidRPr="005F3592">
        <w:rPr>
          <w:rFonts w:ascii="宋体" w:hAnsi="宋体" w:hint="eastAsia"/>
          <w:szCs w:val="21"/>
        </w:rPr>
        <w:t>陈旭远：《课程与教学论》，东北师范大学出版社，2002</w:t>
      </w:r>
    </w:p>
    <w:p w:rsidR="004F7005" w:rsidRPr="009A20B9" w:rsidRDefault="004F7005" w:rsidP="005F3592">
      <w:pPr>
        <w:widowControl/>
        <w:shd w:val="clear" w:color="auto" w:fill="FFFFFF"/>
        <w:spacing w:line="336" w:lineRule="auto"/>
        <w:ind w:firstLineChars="200" w:firstLine="420"/>
        <w:jc w:val="left"/>
        <w:rPr>
          <w:rFonts w:ascii="宋体" w:hAnsi="宋体"/>
          <w:szCs w:val="21"/>
        </w:rPr>
      </w:pPr>
      <w:r w:rsidRPr="009A20B9">
        <w:rPr>
          <w:rFonts w:ascii="宋体" w:hAnsi="宋体" w:hint="eastAsia"/>
          <w:szCs w:val="21"/>
        </w:rPr>
        <w:t>推荐网站：</w:t>
      </w:r>
      <w:hyperlink r:id="rId8" w:history="1">
        <w:r w:rsidR="00192080" w:rsidRPr="005F3592">
          <w:rPr>
            <w:rFonts w:ascii="宋体" w:hAnsi="宋体"/>
            <w:szCs w:val="21"/>
          </w:rPr>
          <w:t>http://www.icourses.cn/imooc/</w:t>
        </w:r>
      </w:hyperlink>
      <w:r w:rsidR="00192080" w:rsidRPr="009A20B9">
        <w:rPr>
          <w:rFonts w:ascii="宋体" w:hAnsi="宋体"/>
          <w:szCs w:val="21"/>
        </w:rPr>
        <w:t xml:space="preserve"> </w:t>
      </w:r>
    </w:p>
    <w:p w:rsidR="004F7005" w:rsidRPr="00261138" w:rsidRDefault="004F7005" w:rsidP="004F7005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</w:p>
    <w:p w:rsidR="004F7005" w:rsidRDefault="004F7005" w:rsidP="004F7005">
      <w:p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</w:rPr>
      </w:pPr>
      <w:r>
        <w:rPr>
          <w:rFonts w:ascii="黑体" w:eastAsia="黑体" w:hAnsi="宋体" w:hint="eastAsia"/>
          <w:b/>
          <w:bCs/>
          <w:sz w:val="28"/>
        </w:rPr>
        <w:t>五、</w:t>
      </w:r>
      <w:r>
        <w:rPr>
          <w:rFonts w:ascii="宋体" w:eastAsia="黑体" w:hAnsi="宋体" w:hint="eastAsia"/>
          <w:b/>
          <w:bCs/>
          <w:sz w:val="28"/>
        </w:rPr>
        <w:t>课程的考核要求</w:t>
      </w:r>
    </w:p>
    <w:p w:rsidR="004F7005" w:rsidRPr="009A20B9" w:rsidRDefault="004F7005" w:rsidP="004F700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9A20B9">
        <w:rPr>
          <w:rFonts w:ascii="宋体" w:hAnsi="宋体" w:hint="eastAsia"/>
          <w:szCs w:val="21"/>
        </w:rPr>
        <w:t xml:space="preserve">1.期末考试形式： </w:t>
      </w:r>
      <w:r>
        <w:rPr>
          <w:rFonts w:ascii="宋体" w:hAnsi="宋体" w:hint="eastAsia"/>
          <w:szCs w:val="21"/>
        </w:rPr>
        <w:t>闭卷</w:t>
      </w:r>
    </w:p>
    <w:p w:rsidR="004F7005" w:rsidRPr="009A20B9" w:rsidRDefault="004F7005" w:rsidP="004F7005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9A20B9">
        <w:rPr>
          <w:rFonts w:ascii="宋体" w:hAnsi="宋体" w:hint="eastAsia"/>
          <w:szCs w:val="21"/>
        </w:rPr>
        <w:t>2.平时成绩构成比例：作业</w:t>
      </w:r>
      <w:r>
        <w:rPr>
          <w:rFonts w:ascii="宋体" w:hAnsi="宋体" w:hint="eastAsia"/>
          <w:szCs w:val="21"/>
        </w:rPr>
        <w:t>60</w:t>
      </w:r>
      <w:r w:rsidRPr="009A20B9">
        <w:rPr>
          <w:rFonts w:ascii="宋体" w:hAnsi="宋体" w:hint="eastAsia"/>
          <w:szCs w:val="21"/>
        </w:rPr>
        <w:t>%；考勤与课堂提问</w:t>
      </w:r>
      <w:r>
        <w:rPr>
          <w:rFonts w:ascii="宋体" w:hAnsi="宋体" w:hint="eastAsia"/>
          <w:szCs w:val="21"/>
        </w:rPr>
        <w:t>40</w:t>
      </w:r>
      <w:r w:rsidRPr="009A20B9">
        <w:rPr>
          <w:rFonts w:ascii="宋体" w:hAnsi="宋体" w:hint="eastAsia"/>
          <w:szCs w:val="21"/>
        </w:rPr>
        <w:t>%。</w:t>
      </w:r>
    </w:p>
    <w:p w:rsidR="004F7005" w:rsidRPr="009A20B9" w:rsidRDefault="004F7005" w:rsidP="004F7005">
      <w:pPr>
        <w:spacing w:line="360" w:lineRule="auto"/>
        <w:ind w:firstLineChars="200" w:firstLine="420"/>
        <w:rPr>
          <w:rFonts w:ascii="宋体" w:eastAsia="黑体" w:hAnsi="宋体"/>
          <w:sz w:val="28"/>
          <w:szCs w:val="21"/>
        </w:rPr>
      </w:pPr>
      <w:r w:rsidRPr="009A20B9">
        <w:rPr>
          <w:rFonts w:ascii="宋体" w:hAnsi="宋体" w:hint="eastAsia"/>
          <w:szCs w:val="21"/>
        </w:rPr>
        <w:t>3.课程成绩构成：平时成绩</w:t>
      </w:r>
      <w:r w:rsidR="009D5346"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0</w:t>
      </w:r>
      <w:r w:rsidRPr="009A20B9">
        <w:rPr>
          <w:rFonts w:ascii="宋体" w:hAnsi="宋体" w:hint="eastAsia"/>
          <w:szCs w:val="21"/>
        </w:rPr>
        <w:t>%；</w:t>
      </w:r>
      <w:r>
        <w:rPr>
          <w:rFonts w:ascii="宋体" w:hAnsi="宋体" w:hint="eastAsia"/>
          <w:szCs w:val="21"/>
        </w:rPr>
        <w:t>期中考试成绩</w:t>
      </w:r>
      <w:r w:rsidR="009D5346">
        <w:rPr>
          <w:rFonts w:ascii="宋体" w:hAnsi="宋体"/>
          <w:szCs w:val="21"/>
        </w:rPr>
        <w:t>3</w:t>
      </w:r>
      <w:r w:rsidR="00436881">
        <w:rPr>
          <w:rFonts w:ascii="宋体" w:hAnsi="宋体"/>
          <w:szCs w:val="21"/>
        </w:rPr>
        <w:t>0</w:t>
      </w:r>
      <w:r>
        <w:rPr>
          <w:rFonts w:ascii="宋体" w:hAnsi="宋体" w:hint="eastAsia"/>
          <w:szCs w:val="21"/>
        </w:rPr>
        <w:t>%；</w:t>
      </w:r>
      <w:r w:rsidRPr="009A20B9">
        <w:rPr>
          <w:rFonts w:ascii="宋体" w:hAnsi="宋体" w:hint="eastAsia"/>
          <w:szCs w:val="21"/>
        </w:rPr>
        <w:t>期末考试成绩</w:t>
      </w:r>
      <w:r w:rsidR="007F06A1">
        <w:rPr>
          <w:rFonts w:ascii="宋体" w:hAnsi="宋体"/>
          <w:szCs w:val="21"/>
        </w:rPr>
        <w:t>4</w:t>
      </w:r>
      <w:r w:rsidR="00436881">
        <w:rPr>
          <w:rFonts w:ascii="宋体" w:hAnsi="宋体"/>
          <w:szCs w:val="21"/>
        </w:rPr>
        <w:t>0</w:t>
      </w:r>
      <w:r w:rsidRPr="009A20B9">
        <w:rPr>
          <w:rFonts w:ascii="宋体" w:hAnsi="宋体" w:hint="eastAsia"/>
          <w:szCs w:val="21"/>
        </w:rPr>
        <w:t>%。</w:t>
      </w:r>
    </w:p>
    <w:p w:rsidR="008D7ECD" w:rsidRDefault="008D7ECD" w:rsidP="004F7005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DA3D19" w:rsidRDefault="00DA3D19" w:rsidP="004F7005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2477D8" w:rsidRPr="004F7005" w:rsidRDefault="004F7005" w:rsidP="00DA3D19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  <w:r>
        <w:rPr>
          <w:rFonts w:ascii="黑体" w:eastAsia="黑体" w:hAnsi="宋体" w:hint="eastAsia"/>
          <w:b/>
          <w:sz w:val="32"/>
        </w:rPr>
        <w:t>教学要求及教学要点</w:t>
      </w:r>
    </w:p>
    <w:p w:rsidR="009C2046" w:rsidRDefault="009C2046" w:rsidP="002477D8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第一章</w:t>
      </w:r>
      <w:r>
        <w:rPr>
          <w:rFonts w:eastAsia="黑体" w:hint="eastAsia"/>
          <w:b/>
          <w:bCs/>
          <w:sz w:val="28"/>
        </w:rPr>
        <w:t xml:space="preserve"> </w:t>
      </w:r>
      <w:r>
        <w:rPr>
          <w:rFonts w:eastAsia="黑体" w:hint="eastAsia"/>
          <w:b/>
          <w:bCs/>
          <w:sz w:val="28"/>
        </w:rPr>
        <w:t>幼儿园课程概述</w:t>
      </w:r>
    </w:p>
    <w:p w:rsidR="002477D8" w:rsidRDefault="002477D8" w:rsidP="002477D8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第一</w:t>
      </w:r>
      <w:r w:rsidR="0075608C">
        <w:rPr>
          <w:rFonts w:eastAsia="黑体" w:hint="eastAsia"/>
          <w:b/>
          <w:bCs/>
          <w:sz w:val="28"/>
        </w:rPr>
        <w:t>讲</w:t>
      </w:r>
      <w:r>
        <w:rPr>
          <w:rFonts w:eastAsia="黑体" w:hint="eastAsia"/>
          <w:b/>
          <w:bCs/>
          <w:sz w:val="28"/>
        </w:rPr>
        <w:t xml:space="preserve">  </w:t>
      </w:r>
      <w:r w:rsidRPr="002477D8">
        <w:rPr>
          <w:rFonts w:eastAsia="黑体"/>
          <w:b/>
          <w:bCs/>
          <w:sz w:val="28"/>
        </w:rPr>
        <w:t>幼儿园课程</w:t>
      </w:r>
      <w:r w:rsidR="009C2046">
        <w:rPr>
          <w:rFonts w:eastAsia="黑体" w:hint="eastAsia"/>
          <w:b/>
          <w:bCs/>
          <w:sz w:val="28"/>
        </w:rPr>
        <w:t>内涵</w:t>
      </w:r>
    </w:p>
    <w:p w:rsidR="002477D8" w:rsidRDefault="002477D8" w:rsidP="002477D8">
      <w:pPr>
        <w:spacing w:line="360" w:lineRule="auto"/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</w:p>
    <w:p w:rsidR="002477D8" w:rsidRPr="002477D8" w:rsidRDefault="002477D8" w:rsidP="00F2627F">
      <w:pPr>
        <w:pStyle w:val="a7"/>
        <w:widowControl/>
        <w:adjustRightInd w:val="0"/>
        <w:snapToGrid w:val="0"/>
        <w:spacing w:line="360" w:lineRule="auto"/>
        <w:ind w:left="420" w:firstLineChars="0" w:firstLine="0"/>
        <w:jc w:val="left"/>
        <w:rPr>
          <w:rFonts w:ascii="宋体" w:hAnsi="宋体"/>
          <w:bCs/>
          <w:szCs w:val="21"/>
        </w:rPr>
      </w:pPr>
      <w:r w:rsidRPr="002477D8">
        <w:rPr>
          <w:rFonts w:ascii="宋体" w:hAnsi="宋体"/>
          <w:bCs/>
          <w:szCs w:val="21"/>
        </w:rPr>
        <w:t>掌握幼儿园课程的基本概念及幼儿园课程的</w:t>
      </w:r>
      <w:r w:rsidRPr="002477D8">
        <w:rPr>
          <w:rFonts w:ascii="宋体" w:hAnsi="宋体" w:hint="eastAsia"/>
          <w:bCs/>
          <w:szCs w:val="21"/>
        </w:rPr>
        <w:t>类型；</w:t>
      </w:r>
    </w:p>
    <w:p w:rsidR="002477D8" w:rsidRPr="002477D8" w:rsidRDefault="002477D8" w:rsidP="002477D8">
      <w:pPr>
        <w:rPr>
          <w:rFonts w:eastAsia="黑体"/>
          <w:bCs/>
        </w:rPr>
      </w:pPr>
    </w:p>
    <w:p w:rsidR="002477D8" w:rsidRDefault="002477D8" w:rsidP="002477D8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2477D8" w:rsidRPr="00DA3D19" w:rsidRDefault="002477D8" w:rsidP="00DA3D19">
      <w:pPr>
        <w:pStyle w:val="a7"/>
        <w:numPr>
          <w:ilvl w:val="0"/>
          <w:numId w:val="38"/>
        </w:numPr>
        <w:spacing w:line="360" w:lineRule="auto"/>
        <w:ind w:firstLineChars="0"/>
        <w:rPr>
          <w:rFonts w:ascii="宋体" w:hAnsi="宋体"/>
          <w:bCs/>
          <w:szCs w:val="21"/>
        </w:rPr>
      </w:pPr>
      <w:r w:rsidRPr="00DA3D19">
        <w:rPr>
          <w:rFonts w:ascii="宋体" w:hAnsi="宋体" w:hint="eastAsia"/>
          <w:bCs/>
          <w:szCs w:val="21"/>
        </w:rPr>
        <w:t>课程的</w:t>
      </w:r>
      <w:r w:rsidR="00DA3D19" w:rsidRPr="00DA3D19">
        <w:rPr>
          <w:rFonts w:ascii="宋体" w:hAnsi="宋体" w:hint="eastAsia"/>
          <w:bCs/>
          <w:szCs w:val="21"/>
        </w:rPr>
        <w:t>概述</w:t>
      </w:r>
    </w:p>
    <w:p w:rsidR="00DA3D19" w:rsidRDefault="00DA3D19" w:rsidP="00DA3D19">
      <w:pPr>
        <w:pStyle w:val="a7"/>
        <w:spacing w:line="360" w:lineRule="auto"/>
        <w:ind w:left="432" w:firstLineChars="0" w:firstLine="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不同维度下课程的定义</w:t>
      </w:r>
    </w:p>
    <w:p w:rsidR="00DA3D19" w:rsidRPr="00DA3D19" w:rsidRDefault="00DA3D19" w:rsidP="00DA3D19">
      <w:pPr>
        <w:pStyle w:val="a7"/>
        <w:spacing w:line="360" w:lineRule="auto"/>
        <w:ind w:left="432" w:firstLineChars="0" w:firstLine="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不同维度下课程的优缺点</w:t>
      </w:r>
    </w:p>
    <w:p w:rsidR="002477D8" w:rsidRPr="00DA3D19" w:rsidRDefault="002477D8" w:rsidP="00DA3D19">
      <w:pPr>
        <w:pStyle w:val="a7"/>
        <w:numPr>
          <w:ilvl w:val="0"/>
          <w:numId w:val="38"/>
        </w:numPr>
        <w:spacing w:line="360" w:lineRule="auto"/>
        <w:ind w:firstLineChars="0"/>
        <w:rPr>
          <w:rFonts w:ascii="宋体" w:hAnsi="宋体"/>
          <w:bCs/>
          <w:szCs w:val="21"/>
        </w:rPr>
      </w:pPr>
      <w:r w:rsidRPr="00DA3D19">
        <w:rPr>
          <w:rFonts w:ascii="宋体" w:hAnsi="宋体" w:hint="eastAsia"/>
          <w:bCs/>
          <w:szCs w:val="21"/>
        </w:rPr>
        <w:t>幼儿园课程内涵</w:t>
      </w:r>
    </w:p>
    <w:p w:rsidR="00DA3D19" w:rsidRDefault="00DA3D19" w:rsidP="00DA3D19">
      <w:pPr>
        <w:pStyle w:val="a7"/>
        <w:numPr>
          <w:ilvl w:val="0"/>
          <w:numId w:val="38"/>
        </w:numPr>
        <w:spacing w:line="360" w:lineRule="auto"/>
        <w:ind w:firstLineChars="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幼儿园课程的特点</w:t>
      </w:r>
    </w:p>
    <w:p w:rsidR="00DA3D19" w:rsidRPr="00DA3D19" w:rsidRDefault="00DA3D19" w:rsidP="00DA3D19">
      <w:pPr>
        <w:pStyle w:val="a7"/>
        <w:numPr>
          <w:ilvl w:val="0"/>
          <w:numId w:val="38"/>
        </w:numPr>
        <w:spacing w:line="360" w:lineRule="auto"/>
        <w:ind w:firstLineChars="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幼儿园课程的发展趋势</w:t>
      </w:r>
    </w:p>
    <w:p w:rsidR="002477D8" w:rsidRPr="002477D8" w:rsidRDefault="002477D8" w:rsidP="002477D8">
      <w:pPr>
        <w:rPr>
          <w:rFonts w:eastAsia="黑体"/>
          <w:bCs/>
        </w:rPr>
      </w:pPr>
    </w:p>
    <w:p w:rsidR="002477D8" w:rsidRDefault="002477D8" w:rsidP="002477D8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>【重点、难点】</w:t>
      </w:r>
    </w:p>
    <w:p w:rsidR="002477D8" w:rsidRDefault="002477D8" w:rsidP="002477D8">
      <w:pPr>
        <w:spacing w:line="360" w:lineRule="auto"/>
        <w:jc w:val="left"/>
        <w:rPr>
          <w:b/>
          <w:bCs/>
          <w:sz w:val="24"/>
        </w:rPr>
      </w:pPr>
      <w:r w:rsidRPr="00436881">
        <w:rPr>
          <w:bCs/>
          <w:szCs w:val="21"/>
        </w:rPr>
        <w:t>熟悉和掌握幼儿园课程的基本内涵，并能学会根据相关特点判断幼儿园课程的适宜性。</w:t>
      </w:r>
    </w:p>
    <w:p w:rsidR="002477D8" w:rsidRDefault="002477D8" w:rsidP="002477D8">
      <w:pPr>
        <w:spacing w:line="360" w:lineRule="auto"/>
        <w:jc w:val="left"/>
        <w:rPr>
          <w:b/>
          <w:bCs/>
          <w:sz w:val="24"/>
        </w:rPr>
      </w:pPr>
      <w:r w:rsidRPr="00436881">
        <w:rPr>
          <w:rFonts w:hint="eastAsia"/>
          <w:bCs/>
          <w:szCs w:val="21"/>
        </w:rPr>
        <w:t>了解幼儿园课程的</w:t>
      </w:r>
      <w:r w:rsidR="00F2627F">
        <w:rPr>
          <w:rFonts w:hint="eastAsia"/>
          <w:bCs/>
          <w:szCs w:val="21"/>
        </w:rPr>
        <w:t>特点</w:t>
      </w:r>
      <w:r w:rsidRPr="00436881">
        <w:rPr>
          <w:rFonts w:hint="eastAsia"/>
          <w:bCs/>
          <w:szCs w:val="21"/>
        </w:rPr>
        <w:t>以及对目前幼儿园课程发展的启示。</w:t>
      </w:r>
    </w:p>
    <w:p w:rsidR="002477D8" w:rsidRDefault="002477D8" w:rsidP="002477D8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第二</w:t>
      </w:r>
      <w:r w:rsidR="0075608C">
        <w:rPr>
          <w:rFonts w:eastAsia="黑体" w:hint="eastAsia"/>
          <w:b/>
          <w:bCs/>
          <w:sz w:val="28"/>
        </w:rPr>
        <w:t>讲</w:t>
      </w:r>
      <w:r>
        <w:rPr>
          <w:rFonts w:eastAsia="黑体" w:hint="eastAsia"/>
          <w:b/>
          <w:bCs/>
          <w:sz w:val="28"/>
        </w:rPr>
        <w:t xml:space="preserve">  </w:t>
      </w:r>
      <w:r w:rsidR="0075608C">
        <w:rPr>
          <w:rFonts w:eastAsia="黑体" w:hint="eastAsia"/>
          <w:b/>
          <w:bCs/>
          <w:sz w:val="28"/>
        </w:rPr>
        <w:t>课程开发模式与设计取向</w:t>
      </w:r>
    </w:p>
    <w:p w:rsidR="002477D8" w:rsidRDefault="002477D8" w:rsidP="002477D8">
      <w:pPr>
        <w:spacing w:line="360" w:lineRule="auto"/>
        <w:rPr>
          <w:rFonts w:eastAsia="黑体"/>
          <w:bCs/>
        </w:rPr>
      </w:pPr>
      <w:bookmarkStart w:id="5" w:name="_Hlk17708877"/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</w:p>
    <w:p w:rsidR="002477D8" w:rsidRDefault="009A5F3A" w:rsidP="002344A1">
      <w:pPr>
        <w:pStyle w:val="a7"/>
        <w:numPr>
          <w:ilvl w:val="0"/>
          <w:numId w:val="32"/>
        </w:numPr>
        <w:spacing w:line="360" w:lineRule="auto"/>
        <w:ind w:firstLineChars="0"/>
        <w:rPr>
          <w:rFonts w:asciiTheme="minorEastAsia" w:eastAsiaTheme="minorEastAsia" w:hAnsiTheme="minorEastAsia"/>
          <w:bCs/>
        </w:rPr>
      </w:pPr>
      <w:bookmarkStart w:id="6" w:name="_Hlk17709318"/>
      <w:r w:rsidRPr="002344A1">
        <w:rPr>
          <w:rFonts w:asciiTheme="minorEastAsia" w:eastAsiaTheme="minorEastAsia" w:hAnsiTheme="minorEastAsia" w:hint="eastAsia"/>
          <w:bCs/>
        </w:rPr>
        <w:t>了解课程开发的</w:t>
      </w:r>
      <w:r w:rsidR="002344A1" w:rsidRPr="002344A1">
        <w:rPr>
          <w:rFonts w:asciiTheme="minorEastAsia" w:eastAsiaTheme="minorEastAsia" w:hAnsiTheme="minorEastAsia" w:hint="eastAsia"/>
          <w:bCs/>
        </w:rPr>
        <w:t>两种主要模式</w:t>
      </w:r>
      <w:r w:rsidR="002344A1">
        <w:rPr>
          <w:rFonts w:asciiTheme="minorEastAsia" w:eastAsiaTheme="minorEastAsia" w:hAnsiTheme="minorEastAsia" w:hint="eastAsia"/>
          <w:bCs/>
        </w:rPr>
        <w:t>。</w:t>
      </w:r>
    </w:p>
    <w:p w:rsidR="002344A1" w:rsidRDefault="002344A1" w:rsidP="002344A1">
      <w:pPr>
        <w:pStyle w:val="a7"/>
        <w:numPr>
          <w:ilvl w:val="0"/>
          <w:numId w:val="32"/>
        </w:numPr>
        <w:spacing w:line="360" w:lineRule="auto"/>
        <w:ind w:firstLineChars="0"/>
        <w:rPr>
          <w:rFonts w:asciiTheme="minorEastAsia" w:eastAsiaTheme="minorEastAsia" w:hAnsiTheme="minorEastAsia"/>
          <w:bCs/>
        </w:rPr>
      </w:pPr>
      <w:r>
        <w:rPr>
          <w:rFonts w:asciiTheme="minorEastAsia" w:eastAsiaTheme="minorEastAsia" w:hAnsiTheme="minorEastAsia" w:hint="eastAsia"/>
          <w:bCs/>
        </w:rPr>
        <w:t>掌握并理解幼儿园课程设计的三种基本取向。</w:t>
      </w:r>
    </w:p>
    <w:p w:rsidR="00DA3D19" w:rsidRPr="002344A1" w:rsidRDefault="00DA3D19" w:rsidP="00DA3D19">
      <w:pPr>
        <w:pStyle w:val="a7"/>
        <w:spacing w:line="360" w:lineRule="auto"/>
        <w:ind w:left="420" w:firstLineChars="0" w:firstLine="0"/>
        <w:rPr>
          <w:rFonts w:asciiTheme="minorEastAsia" w:eastAsiaTheme="minorEastAsia" w:hAnsiTheme="minorEastAsia"/>
          <w:bCs/>
        </w:rPr>
      </w:pPr>
    </w:p>
    <w:bookmarkEnd w:id="6"/>
    <w:p w:rsidR="002477D8" w:rsidRDefault="002477D8" w:rsidP="002477D8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2477D8" w:rsidRDefault="002344A1" w:rsidP="002477D8"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Cs/>
        </w:rPr>
        <w:t>第一节 幼儿园课程开发模式</w:t>
      </w:r>
    </w:p>
    <w:p w:rsidR="0075608C" w:rsidRPr="002344A1" w:rsidRDefault="002344A1" w:rsidP="002477D8">
      <w:pPr>
        <w:adjustRightInd w:val="0"/>
        <w:snapToGrid w:val="0"/>
        <w:spacing w:line="360" w:lineRule="auto"/>
        <w:rPr>
          <w:rFonts w:ascii="宋体" w:hAnsi="宋体"/>
          <w:bCs/>
        </w:rPr>
      </w:pPr>
      <w:r w:rsidRPr="002344A1">
        <w:rPr>
          <w:rFonts w:ascii="宋体" w:hAnsi="宋体" w:hint="eastAsia"/>
          <w:bCs/>
        </w:rPr>
        <w:t>目标模式</w:t>
      </w:r>
    </w:p>
    <w:p w:rsidR="002344A1" w:rsidRPr="002344A1" w:rsidRDefault="002344A1" w:rsidP="002477D8">
      <w:pPr>
        <w:adjustRightInd w:val="0"/>
        <w:snapToGrid w:val="0"/>
        <w:spacing w:line="360" w:lineRule="auto"/>
        <w:rPr>
          <w:rFonts w:ascii="宋体" w:hAnsi="宋体"/>
          <w:bCs/>
        </w:rPr>
      </w:pPr>
      <w:r w:rsidRPr="002344A1">
        <w:rPr>
          <w:rFonts w:ascii="宋体" w:hAnsi="宋体" w:hint="eastAsia"/>
          <w:bCs/>
        </w:rPr>
        <w:t>过程模式</w:t>
      </w:r>
    </w:p>
    <w:p w:rsidR="002344A1" w:rsidRDefault="002344A1" w:rsidP="002477D8">
      <w:pPr>
        <w:adjustRightInd w:val="0"/>
        <w:snapToGrid w:val="0"/>
        <w:spacing w:line="360" w:lineRule="auto"/>
        <w:rPr>
          <w:rFonts w:ascii="宋体" w:hAnsi="宋体"/>
          <w:bCs/>
        </w:rPr>
      </w:pPr>
      <w:r w:rsidRPr="002344A1">
        <w:rPr>
          <w:rFonts w:ascii="宋体" w:hAnsi="宋体" w:hint="eastAsia"/>
          <w:bCs/>
        </w:rPr>
        <w:t>两种模式之间的动态契合</w:t>
      </w:r>
    </w:p>
    <w:p w:rsidR="002344A1" w:rsidRDefault="002344A1" w:rsidP="002477D8"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Cs/>
        </w:rPr>
        <w:t>第二节 幼儿园课程设计取向</w:t>
      </w:r>
    </w:p>
    <w:p w:rsidR="002344A1" w:rsidRDefault="002344A1" w:rsidP="002477D8"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Cs/>
        </w:rPr>
        <w:t>学科中心取向</w:t>
      </w:r>
    </w:p>
    <w:p w:rsidR="002344A1" w:rsidRDefault="002344A1" w:rsidP="002477D8"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Cs/>
        </w:rPr>
        <w:t>学习者中心取向</w:t>
      </w:r>
    </w:p>
    <w:p w:rsidR="002344A1" w:rsidRDefault="002344A1" w:rsidP="002477D8"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Cs/>
        </w:rPr>
        <w:t>问题中心取向</w:t>
      </w:r>
    </w:p>
    <w:p w:rsidR="00DA3D19" w:rsidRPr="002344A1" w:rsidRDefault="00DA3D19" w:rsidP="002477D8">
      <w:pPr>
        <w:adjustRightInd w:val="0"/>
        <w:snapToGrid w:val="0"/>
        <w:spacing w:line="360" w:lineRule="auto"/>
        <w:rPr>
          <w:rFonts w:ascii="宋体" w:hAnsi="宋体"/>
          <w:bCs/>
        </w:rPr>
      </w:pPr>
    </w:p>
    <w:p w:rsidR="002477D8" w:rsidRDefault="002477D8" w:rsidP="002477D8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>【重点、难点】</w:t>
      </w:r>
    </w:p>
    <w:bookmarkEnd w:id="5"/>
    <w:p w:rsidR="002344A1" w:rsidRPr="002344A1" w:rsidRDefault="002344A1" w:rsidP="002344A1">
      <w:pPr>
        <w:spacing w:line="360" w:lineRule="auto"/>
        <w:rPr>
          <w:rFonts w:asciiTheme="minorEastAsia" w:eastAsiaTheme="minorEastAsia" w:hAnsiTheme="minorEastAsia"/>
          <w:bCs/>
        </w:rPr>
      </w:pPr>
      <w:r>
        <w:rPr>
          <w:rFonts w:asciiTheme="minorEastAsia" w:eastAsiaTheme="minorEastAsia" w:hAnsiTheme="minorEastAsia" w:hint="eastAsia"/>
          <w:bCs/>
        </w:rPr>
        <w:t>理</w:t>
      </w:r>
      <w:r w:rsidRPr="002344A1">
        <w:rPr>
          <w:rFonts w:asciiTheme="minorEastAsia" w:eastAsiaTheme="minorEastAsia" w:hAnsiTheme="minorEastAsia" w:hint="eastAsia"/>
          <w:bCs/>
        </w:rPr>
        <w:t>解课程开发的两种主要模式和幼儿园课程设计的三种基本取向。</w:t>
      </w:r>
    </w:p>
    <w:p w:rsidR="0075608C" w:rsidRDefault="0075608C" w:rsidP="005F3592">
      <w:pPr>
        <w:widowControl/>
        <w:spacing w:line="360" w:lineRule="auto"/>
        <w:jc w:val="left"/>
        <w:rPr>
          <w:rFonts w:ascii="宋体" w:hAnsi="宋体"/>
          <w:b/>
          <w:sz w:val="24"/>
          <w:szCs w:val="21"/>
        </w:rPr>
      </w:pPr>
    </w:p>
    <w:p w:rsidR="009C2046" w:rsidRPr="009C2046" w:rsidRDefault="009C2046" w:rsidP="009C2046">
      <w:pPr>
        <w:jc w:val="center"/>
        <w:rPr>
          <w:rFonts w:eastAsia="黑体"/>
          <w:b/>
          <w:bCs/>
          <w:sz w:val="28"/>
        </w:rPr>
      </w:pPr>
      <w:r w:rsidRPr="009C2046">
        <w:rPr>
          <w:rFonts w:eastAsia="黑体" w:hint="eastAsia"/>
          <w:b/>
          <w:bCs/>
          <w:sz w:val="28"/>
        </w:rPr>
        <w:t>第二章幼儿园主题活动设计</w:t>
      </w:r>
    </w:p>
    <w:p w:rsidR="0075608C" w:rsidRPr="0075608C" w:rsidRDefault="002477D8" w:rsidP="0075608C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lastRenderedPageBreak/>
        <w:t>第三</w:t>
      </w:r>
      <w:r w:rsidR="0075608C">
        <w:rPr>
          <w:rFonts w:eastAsia="黑体" w:hint="eastAsia"/>
          <w:b/>
          <w:bCs/>
          <w:sz w:val="28"/>
        </w:rPr>
        <w:t>讲</w:t>
      </w:r>
      <w:r>
        <w:rPr>
          <w:rFonts w:eastAsia="黑体" w:hint="eastAsia"/>
          <w:b/>
          <w:bCs/>
          <w:sz w:val="28"/>
        </w:rPr>
        <w:t xml:space="preserve">  </w:t>
      </w:r>
      <w:r w:rsidR="0075608C" w:rsidRPr="0075608C">
        <w:rPr>
          <w:rFonts w:eastAsia="黑体" w:hint="eastAsia"/>
          <w:b/>
          <w:bCs/>
          <w:sz w:val="28"/>
        </w:rPr>
        <w:t>幼儿园主题活动设计</w:t>
      </w:r>
      <w:proofErr w:type="gramStart"/>
      <w:r w:rsidR="0075608C" w:rsidRPr="0075608C">
        <w:rPr>
          <w:rFonts w:eastAsia="黑体" w:hint="eastAsia"/>
          <w:b/>
          <w:bCs/>
          <w:sz w:val="28"/>
        </w:rPr>
        <w:t>一</w:t>
      </w:r>
      <w:proofErr w:type="gramEnd"/>
      <w:r w:rsidR="0075608C" w:rsidRPr="0075608C">
        <w:rPr>
          <w:rFonts w:eastAsia="黑体" w:hint="eastAsia"/>
          <w:b/>
          <w:bCs/>
          <w:sz w:val="28"/>
        </w:rPr>
        <w:t>：基本结构</w:t>
      </w:r>
    </w:p>
    <w:p w:rsidR="002477D8" w:rsidRPr="0075608C" w:rsidRDefault="002477D8" w:rsidP="0075608C">
      <w:pPr>
        <w:jc w:val="center"/>
        <w:rPr>
          <w:rFonts w:ascii="黑体" w:eastAsia="黑体" w:hAnsi="宋体"/>
          <w:bCs/>
        </w:rPr>
      </w:pPr>
    </w:p>
    <w:p w:rsidR="002477D8" w:rsidRDefault="002477D8" w:rsidP="002477D8">
      <w:pPr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</w:p>
    <w:p w:rsidR="002477D8" w:rsidRPr="002477D8" w:rsidRDefault="002477D8" w:rsidP="00DA3D19">
      <w:pPr>
        <w:pStyle w:val="a7"/>
        <w:numPr>
          <w:ilvl w:val="0"/>
          <w:numId w:val="39"/>
        </w:numPr>
        <w:spacing w:line="360" w:lineRule="auto"/>
        <w:ind w:firstLineChars="0"/>
        <w:rPr>
          <w:rFonts w:asciiTheme="minorEastAsia" w:eastAsiaTheme="minorEastAsia" w:hAnsiTheme="minorEastAsia"/>
          <w:bCs/>
        </w:rPr>
      </w:pPr>
      <w:r w:rsidRPr="002477D8">
        <w:rPr>
          <w:rFonts w:asciiTheme="minorEastAsia" w:eastAsiaTheme="minorEastAsia" w:hAnsiTheme="minorEastAsia" w:hint="eastAsia"/>
          <w:bCs/>
        </w:rPr>
        <w:t>掌握单元主题活动设计的内涵和</w:t>
      </w:r>
      <w:r w:rsidR="0075608C">
        <w:rPr>
          <w:rFonts w:asciiTheme="minorEastAsia" w:eastAsiaTheme="minorEastAsia" w:hAnsiTheme="minorEastAsia" w:hint="eastAsia"/>
          <w:bCs/>
        </w:rPr>
        <w:t>基本结构。</w:t>
      </w:r>
    </w:p>
    <w:p w:rsidR="002477D8" w:rsidRPr="002477D8" w:rsidRDefault="002477D8" w:rsidP="00DA3D19">
      <w:pPr>
        <w:pStyle w:val="a7"/>
        <w:numPr>
          <w:ilvl w:val="0"/>
          <w:numId w:val="39"/>
        </w:numPr>
        <w:spacing w:line="360" w:lineRule="auto"/>
        <w:ind w:firstLineChars="0"/>
        <w:rPr>
          <w:rFonts w:asciiTheme="minorEastAsia" w:eastAsiaTheme="minorEastAsia" w:hAnsiTheme="minorEastAsia"/>
          <w:bCs/>
        </w:rPr>
      </w:pPr>
      <w:r>
        <w:rPr>
          <w:rFonts w:asciiTheme="minorEastAsia" w:eastAsiaTheme="minorEastAsia" w:hAnsiTheme="minorEastAsia" w:hint="eastAsia"/>
          <w:bCs/>
        </w:rPr>
        <w:t>了解</w:t>
      </w:r>
      <w:r w:rsidRPr="002477D8">
        <w:rPr>
          <w:rFonts w:asciiTheme="minorEastAsia" w:eastAsiaTheme="minorEastAsia" w:hAnsiTheme="minorEastAsia" w:hint="eastAsia"/>
          <w:bCs/>
        </w:rPr>
        <w:t>具体</w:t>
      </w:r>
      <w:r w:rsidR="00005B33">
        <w:rPr>
          <w:rFonts w:asciiTheme="minorEastAsia" w:eastAsiaTheme="minorEastAsia" w:hAnsiTheme="minorEastAsia" w:hint="eastAsia"/>
          <w:bCs/>
        </w:rPr>
        <w:t>主题</w:t>
      </w:r>
      <w:r w:rsidRPr="002477D8">
        <w:rPr>
          <w:rFonts w:asciiTheme="minorEastAsia" w:eastAsiaTheme="minorEastAsia" w:hAnsiTheme="minorEastAsia" w:hint="eastAsia"/>
          <w:bCs/>
        </w:rPr>
        <w:t>活动方案</w:t>
      </w:r>
      <w:r>
        <w:rPr>
          <w:rFonts w:asciiTheme="minorEastAsia" w:eastAsiaTheme="minorEastAsia" w:hAnsiTheme="minorEastAsia" w:hint="eastAsia"/>
          <w:bCs/>
        </w:rPr>
        <w:t>的设计。</w:t>
      </w:r>
    </w:p>
    <w:p w:rsidR="002477D8" w:rsidRDefault="002477D8" w:rsidP="002477D8">
      <w:pPr>
        <w:rPr>
          <w:rFonts w:eastAsia="黑体"/>
          <w:bCs/>
        </w:rPr>
      </w:pPr>
    </w:p>
    <w:p w:rsidR="002477D8" w:rsidRDefault="002477D8" w:rsidP="002477D8">
      <w:pPr>
        <w:spacing w:line="360" w:lineRule="auto"/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2477D8" w:rsidRPr="002477D8" w:rsidRDefault="002477D8" w:rsidP="002477D8">
      <w:pPr>
        <w:adjustRightInd w:val="0"/>
        <w:snapToGrid w:val="0"/>
        <w:spacing w:line="360" w:lineRule="auto"/>
        <w:rPr>
          <w:rFonts w:ascii="宋体" w:hAnsi="宋体"/>
          <w:bCs/>
        </w:rPr>
      </w:pPr>
      <w:r w:rsidRPr="002477D8">
        <w:rPr>
          <w:rFonts w:ascii="宋体" w:hAnsi="宋体" w:hint="eastAsia"/>
          <w:bCs/>
        </w:rPr>
        <w:t xml:space="preserve">单元主题活动设计 </w:t>
      </w:r>
    </w:p>
    <w:p w:rsidR="002477D8" w:rsidRPr="002477D8" w:rsidRDefault="002477D8" w:rsidP="002477D8">
      <w:pPr>
        <w:adjustRightInd w:val="0"/>
        <w:snapToGrid w:val="0"/>
        <w:spacing w:line="360" w:lineRule="auto"/>
        <w:rPr>
          <w:rFonts w:ascii="宋体" w:hAnsi="宋体"/>
          <w:bCs/>
        </w:rPr>
      </w:pPr>
      <w:r w:rsidRPr="002477D8">
        <w:rPr>
          <w:rFonts w:ascii="宋体" w:hAnsi="宋体" w:hint="eastAsia"/>
          <w:bCs/>
        </w:rPr>
        <w:t>一、单元主题活动的内涵</w:t>
      </w:r>
    </w:p>
    <w:p w:rsidR="002477D8" w:rsidRPr="002477D8" w:rsidRDefault="002477D8" w:rsidP="002477D8">
      <w:pPr>
        <w:adjustRightInd w:val="0"/>
        <w:snapToGrid w:val="0"/>
        <w:spacing w:line="360" w:lineRule="auto"/>
        <w:rPr>
          <w:rFonts w:ascii="宋体" w:hAnsi="宋体"/>
          <w:bCs/>
        </w:rPr>
      </w:pPr>
      <w:r w:rsidRPr="002477D8">
        <w:rPr>
          <w:rFonts w:ascii="宋体" w:hAnsi="宋体" w:hint="eastAsia"/>
          <w:bCs/>
        </w:rPr>
        <w:t>二、单元主题活动的</w:t>
      </w:r>
      <w:r w:rsidR="0075608C">
        <w:rPr>
          <w:rFonts w:ascii="宋体" w:hAnsi="宋体" w:hint="eastAsia"/>
          <w:bCs/>
        </w:rPr>
        <w:t>基本结构</w:t>
      </w:r>
    </w:p>
    <w:p w:rsidR="002477D8" w:rsidRDefault="002477D8" w:rsidP="002477D8">
      <w:pPr>
        <w:adjustRightInd w:val="0"/>
        <w:snapToGrid w:val="0"/>
        <w:spacing w:line="360" w:lineRule="auto"/>
        <w:rPr>
          <w:rFonts w:ascii="宋体" w:hAnsi="宋体"/>
          <w:bCs/>
        </w:rPr>
      </w:pPr>
      <w:r w:rsidRPr="002477D8">
        <w:rPr>
          <w:rFonts w:ascii="宋体" w:hAnsi="宋体" w:hint="eastAsia"/>
          <w:bCs/>
        </w:rPr>
        <w:t>三、对单元主题活动的</w:t>
      </w:r>
      <w:r w:rsidR="0075608C">
        <w:rPr>
          <w:rFonts w:ascii="宋体" w:hAnsi="宋体" w:hint="eastAsia"/>
          <w:bCs/>
        </w:rPr>
        <w:t>解读</w:t>
      </w:r>
    </w:p>
    <w:p w:rsidR="00DA3D19" w:rsidRPr="00DA3D19" w:rsidRDefault="00DA3D19" w:rsidP="002477D8"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Cs/>
        </w:rPr>
        <w:t>四、主题网络图构建</w:t>
      </w:r>
    </w:p>
    <w:p w:rsidR="002477D8" w:rsidRPr="002477D8" w:rsidRDefault="002477D8" w:rsidP="002477D8">
      <w:pPr>
        <w:adjustRightInd w:val="0"/>
        <w:snapToGrid w:val="0"/>
        <w:spacing w:line="360" w:lineRule="auto"/>
        <w:rPr>
          <w:rFonts w:ascii="宋体" w:hAnsi="宋体"/>
          <w:b/>
        </w:rPr>
      </w:pPr>
    </w:p>
    <w:p w:rsidR="002477D8" w:rsidRDefault="002477D8" w:rsidP="002477D8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>【重点、难点】</w:t>
      </w:r>
    </w:p>
    <w:p w:rsidR="00381D0A" w:rsidRPr="00DA3D19" w:rsidRDefault="002477D8" w:rsidP="00DA3D19">
      <w:pPr>
        <w:spacing w:line="360" w:lineRule="auto"/>
        <w:jc w:val="left"/>
        <w:rPr>
          <w:rFonts w:ascii="宋体" w:hAnsi="宋体"/>
          <w:bCs/>
        </w:rPr>
      </w:pPr>
      <w:r w:rsidRPr="00381D0A">
        <w:rPr>
          <w:rFonts w:ascii="宋体" w:hAnsi="宋体" w:hint="eastAsia"/>
          <w:bCs/>
        </w:rPr>
        <w:t>初步了解单元主题活动设计的流程和步骤</w:t>
      </w:r>
    </w:p>
    <w:p w:rsidR="00DA3D19" w:rsidRDefault="00DA3D19" w:rsidP="00381D0A">
      <w:pPr>
        <w:jc w:val="center"/>
        <w:rPr>
          <w:rFonts w:eastAsia="黑体"/>
          <w:b/>
          <w:bCs/>
          <w:sz w:val="28"/>
        </w:rPr>
      </w:pPr>
    </w:p>
    <w:p w:rsidR="00381D0A" w:rsidRDefault="00381D0A" w:rsidP="00381D0A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第四</w:t>
      </w:r>
      <w:r w:rsidR="002344A1">
        <w:rPr>
          <w:rFonts w:eastAsia="黑体" w:hint="eastAsia"/>
          <w:b/>
          <w:bCs/>
          <w:sz w:val="28"/>
        </w:rPr>
        <w:t>讲</w:t>
      </w:r>
      <w:r w:rsidR="002344A1">
        <w:rPr>
          <w:rFonts w:eastAsia="黑体" w:hint="eastAsia"/>
          <w:b/>
          <w:bCs/>
          <w:sz w:val="28"/>
        </w:rPr>
        <w:t xml:space="preserve"> </w:t>
      </w:r>
      <w:r>
        <w:rPr>
          <w:rFonts w:eastAsia="黑体" w:hint="eastAsia"/>
          <w:b/>
          <w:bCs/>
          <w:sz w:val="28"/>
        </w:rPr>
        <w:t xml:space="preserve"> </w:t>
      </w:r>
      <w:r w:rsidR="00005B33" w:rsidRPr="00005B33">
        <w:rPr>
          <w:rFonts w:eastAsia="黑体" w:hint="eastAsia"/>
          <w:b/>
          <w:bCs/>
          <w:sz w:val="28"/>
        </w:rPr>
        <w:t>幼儿园主题活动设计</w:t>
      </w:r>
      <w:r w:rsidR="0075608C">
        <w:rPr>
          <w:rFonts w:eastAsia="黑体" w:hint="eastAsia"/>
          <w:b/>
          <w:bCs/>
          <w:sz w:val="28"/>
        </w:rPr>
        <w:t>二</w:t>
      </w:r>
      <w:r w:rsidR="00005B33" w:rsidRPr="00005B33">
        <w:rPr>
          <w:rFonts w:eastAsia="黑体" w:hint="eastAsia"/>
          <w:b/>
          <w:bCs/>
          <w:sz w:val="28"/>
        </w:rPr>
        <w:t>：目标</w:t>
      </w:r>
      <w:r w:rsidR="0075608C">
        <w:rPr>
          <w:rFonts w:eastAsia="黑体" w:hint="eastAsia"/>
          <w:b/>
          <w:bCs/>
          <w:sz w:val="28"/>
        </w:rPr>
        <w:t>设计</w:t>
      </w:r>
    </w:p>
    <w:p w:rsidR="00381D0A" w:rsidRDefault="00381D0A" w:rsidP="00381D0A">
      <w:pPr>
        <w:spacing w:line="360" w:lineRule="auto"/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</w:p>
    <w:p w:rsidR="00381D0A" w:rsidRPr="00381D0A" w:rsidRDefault="00381D0A" w:rsidP="00381D0A">
      <w:pPr>
        <w:spacing w:line="360" w:lineRule="auto"/>
        <w:rPr>
          <w:rFonts w:asciiTheme="minorEastAsia" w:eastAsiaTheme="minorEastAsia" w:hAnsiTheme="minorEastAsia"/>
          <w:bCs/>
        </w:rPr>
      </w:pPr>
      <w:r w:rsidRPr="00381D0A">
        <w:rPr>
          <w:rFonts w:asciiTheme="minorEastAsia" w:eastAsiaTheme="minorEastAsia" w:hAnsiTheme="minorEastAsia" w:hint="eastAsia"/>
          <w:bCs/>
        </w:rPr>
        <w:t>1.了解幼儿园课程目标的内涵；</w:t>
      </w:r>
    </w:p>
    <w:p w:rsidR="00381D0A" w:rsidRPr="00381D0A" w:rsidRDefault="00381D0A" w:rsidP="00381D0A">
      <w:pPr>
        <w:spacing w:line="360" w:lineRule="auto"/>
        <w:rPr>
          <w:rFonts w:asciiTheme="minorEastAsia" w:eastAsiaTheme="minorEastAsia" w:hAnsiTheme="minorEastAsia"/>
          <w:bCs/>
        </w:rPr>
      </w:pPr>
      <w:r w:rsidRPr="00381D0A">
        <w:rPr>
          <w:rFonts w:asciiTheme="minorEastAsia" w:eastAsiaTheme="minorEastAsia" w:hAnsiTheme="minorEastAsia" w:hint="eastAsia"/>
          <w:bCs/>
        </w:rPr>
        <w:t>2.理解幼儿园课程目标的体系与层次结构；</w:t>
      </w:r>
    </w:p>
    <w:p w:rsidR="00381D0A" w:rsidRPr="00381D0A" w:rsidRDefault="00381D0A" w:rsidP="00381D0A">
      <w:pPr>
        <w:spacing w:line="360" w:lineRule="auto"/>
        <w:rPr>
          <w:rFonts w:asciiTheme="minorEastAsia" w:eastAsiaTheme="minorEastAsia" w:hAnsiTheme="minorEastAsia"/>
          <w:bCs/>
        </w:rPr>
      </w:pPr>
      <w:r w:rsidRPr="00381D0A">
        <w:rPr>
          <w:rFonts w:asciiTheme="minorEastAsia" w:eastAsiaTheme="minorEastAsia" w:hAnsiTheme="minorEastAsia" w:hint="eastAsia"/>
          <w:bCs/>
        </w:rPr>
        <w:t>3.掌握幼儿园课程目标的表述。</w:t>
      </w:r>
    </w:p>
    <w:p w:rsidR="00381D0A" w:rsidRPr="00381D0A" w:rsidRDefault="00381D0A" w:rsidP="00381D0A">
      <w:pPr>
        <w:rPr>
          <w:rFonts w:eastAsia="黑体"/>
          <w:bCs/>
        </w:rPr>
      </w:pPr>
    </w:p>
    <w:p w:rsidR="00381D0A" w:rsidRDefault="00381D0A" w:rsidP="00381D0A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381D0A" w:rsidRPr="00381D0A" w:rsidRDefault="00381D0A" w:rsidP="00381D0A">
      <w:pPr>
        <w:numPr>
          <w:ilvl w:val="0"/>
          <w:numId w:val="28"/>
        </w:numPr>
        <w:adjustRightInd w:val="0"/>
        <w:snapToGrid w:val="0"/>
        <w:spacing w:line="360" w:lineRule="auto"/>
        <w:rPr>
          <w:rFonts w:ascii="宋体" w:hAnsi="宋体"/>
          <w:bCs/>
        </w:rPr>
      </w:pPr>
      <w:r w:rsidRPr="00381D0A">
        <w:rPr>
          <w:rFonts w:ascii="宋体" w:hAnsi="宋体" w:hint="eastAsia"/>
          <w:bCs/>
        </w:rPr>
        <w:t>幼儿园课程目标的内涵与依据</w:t>
      </w:r>
    </w:p>
    <w:p w:rsidR="00381D0A" w:rsidRPr="00381D0A" w:rsidRDefault="00381D0A" w:rsidP="00381D0A"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Cs/>
        </w:rPr>
        <w:t>一、</w:t>
      </w:r>
      <w:r w:rsidRPr="00381D0A">
        <w:rPr>
          <w:rFonts w:ascii="宋体" w:hAnsi="宋体" w:hint="eastAsia"/>
          <w:bCs/>
        </w:rPr>
        <w:t>幼儿园课程目标的内涵</w:t>
      </w:r>
    </w:p>
    <w:p w:rsidR="00381D0A" w:rsidRPr="00381D0A" w:rsidRDefault="00381D0A" w:rsidP="00381D0A"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Cs/>
        </w:rPr>
        <w:t>二、</w:t>
      </w:r>
      <w:r w:rsidRPr="00381D0A">
        <w:rPr>
          <w:rFonts w:ascii="宋体" w:hAnsi="宋体" w:hint="eastAsia"/>
          <w:bCs/>
        </w:rPr>
        <w:t>幼儿园课程目标的基本取向</w:t>
      </w:r>
    </w:p>
    <w:p w:rsidR="00381D0A" w:rsidRPr="00381D0A" w:rsidRDefault="00381D0A" w:rsidP="00381D0A"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Cs/>
        </w:rPr>
        <w:t>三、</w:t>
      </w:r>
      <w:r w:rsidRPr="00381D0A">
        <w:rPr>
          <w:rFonts w:ascii="宋体" w:hAnsi="宋体" w:hint="eastAsia"/>
          <w:bCs/>
        </w:rPr>
        <w:t>制定幼儿园课程目标的基本依据</w:t>
      </w:r>
    </w:p>
    <w:p w:rsidR="00381D0A" w:rsidRPr="00381D0A" w:rsidRDefault="00381D0A" w:rsidP="00381D0A">
      <w:pPr>
        <w:numPr>
          <w:ilvl w:val="0"/>
          <w:numId w:val="28"/>
        </w:numPr>
        <w:adjustRightInd w:val="0"/>
        <w:snapToGrid w:val="0"/>
        <w:spacing w:line="360" w:lineRule="auto"/>
        <w:rPr>
          <w:rFonts w:ascii="宋体" w:hAnsi="宋体"/>
          <w:bCs/>
        </w:rPr>
      </w:pPr>
      <w:r w:rsidRPr="00381D0A">
        <w:rPr>
          <w:rFonts w:ascii="宋体" w:hAnsi="宋体" w:hint="eastAsia"/>
          <w:bCs/>
        </w:rPr>
        <w:t xml:space="preserve"> 幼儿园课程目标的体系与层次结构</w:t>
      </w:r>
    </w:p>
    <w:p w:rsidR="00381D0A" w:rsidRPr="00381D0A" w:rsidRDefault="00381D0A" w:rsidP="00381D0A"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Cs/>
        </w:rPr>
        <w:t>一、</w:t>
      </w:r>
      <w:r w:rsidRPr="00381D0A">
        <w:rPr>
          <w:rFonts w:ascii="宋体" w:hAnsi="宋体" w:hint="eastAsia"/>
          <w:bCs/>
        </w:rPr>
        <w:t>幼儿园课程目标的两种体系</w:t>
      </w:r>
    </w:p>
    <w:p w:rsidR="00381D0A" w:rsidRPr="00381D0A" w:rsidRDefault="00381D0A" w:rsidP="00381D0A"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Cs/>
        </w:rPr>
        <w:t>二、</w:t>
      </w:r>
      <w:r w:rsidRPr="00381D0A">
        <w:rPr>
          <w:rFonts w:ascii="宋体" w:hAnsi="宋体" w:hint="eastAsia"/>
          <w:bCs/>
        </w:rPr>
        <w:t>幼儿园课程目标的结构与层次</w:t>
      </w:r>
    </w:p>
    <w:p w:rsidR="00381D0A" w:rsidRDefault="00DA3D19" w:rsidP="00381D0A"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Cs/>
        </w:rPr>
        <w:t xml:space="preserve">第三节 </w:t>
      </w:r>
      <w:r>
        <w:rPr>
          <w:rFonts w:ascii="宋体" w:hAnsi="宋体"/>
          <w:bCs/>
        </w:rPr>
        <w:t xml:space="preserve"> </w:t>
      </w:r>
      <w:r w:rsidR="00381D0A" w:rsidRPr="00381D0A">
        <w:rPr>
          <w:rFonts w:ascii="宋体" w:hAnsi="宋体" w:hint="eastAsia"/>
          <w:bCs/>
        </w:rPr>
        <w:t>幼儿园课程目标的表述</w:t>
      </w:r>
    </w:p>
    <w:p w:rsidR="00DA3D19" w:rsidRDefault="00DA3D19" w:rsidP="00381D0A"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Cs/>
        </w:rPr>
        <w:t>幼儿园教学活动目标的表述</w:t>
      </w:r>
    </w:p>
    <w:p w:rsidR="00DA3D19" w:rsidRPr="00DA3D19" w:rsidRDefault="00DA3D19" w:rsidP="00381D0A">
      <w:pPr>
        <w:adjustRightInd w:val="0"/>
        <w:snapToGrid w:val="0"/>
        <w:spacing w:line="360" w:lineRule="auto"/>
        <w:rPr>
          <w:rFonts w:ascii="宋体" w:hAnsi="宋体"/>
          <w:bCs/>
        </w:rPr>
      </w:pPr>
    </w:p>
    <w:p w:rsidR="00381D0A" w:rsidRDefault="00381D0A" w:rsidP="00381D0A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>【重点、难点】</w:t>
      </w:r>
    </w:p>
    <w:p w:rsidR="00381D0A" w:rsidRPr="00381D0A" w:rsidRDefault="00381D0A" w:rsidP="00381D0A">
      <w:pPr>
        <w:adjustRightInd w:val="0"/>
        <w:snapToGrid w:val="0"/>
        <w:spacing w:line="360" w:lineRule="auto"/>
        <w:rPr>
          <w:rFonts w:ascii="宋体" w:hAnsi="宋体"/>
          <w:bCs/>
        </w:rPr>
      </w:pPr>
      <w:r w:rsidRPr="00381D0A">
        <w:rPr>
          <w:rFonts w:ascii="宋体" w:hAnsi="宋体" w:hint="eastAsia"/>
          <w:bCs/>
        </w:rPr>
        <w:t>理解幼儿园课程目标的体系与层次结构；</w:t>
      </w:r>
    </w:p>
    <w:p w:rsidR="005F3592" w:rsidRPr="00381D0A" w:rsidRDefault="00381D0A" w:rsidP="00381D0A">
      <w:pPr>
        <w:adjustRightInd w:val="0"/>
        <w:snapToGrid w:val="0"/>
        <w:spacing w:line="360" w:lineRule="auto"/>
        <w:rPr>
          <w:rFonts w:ascii="宋体" w:hAnsi="宋体"/>
          <w:bCs/>
        </w:rPr>
      </w:pPr>
      <w:r w:rsidRPr="00381D0A">
        <w:rPr>
          <w:rFonts w:ascii="宋体" w:hAnsi="宋体" w:hint="eastAsia"/>
          <w:bCs/>
        </w:rPr>
        <w:t>掌握并能撰写幼儿园课程目标的表述。</w:t>
      </w:r>
    </w:p>
    <w:p w:rsidR="00DA3D19" w:rsidRDefault="00DA3D19" w:rsidP="00DA3D19">
      <w:pPr>
        <w:rPr>
          <w:rFonts w:eastAsia="黑体"/>
          <w:b/>
          <w:bCs/>
          <w:sz w:val="28"/>
        </w:rPr>
      </w:pPr>
      <w:bookmarkStart w:id="7" w:name="_Hlk1566778"/>
      <w:bookmarkStart w:id="8" w:name="_Hlk525312743"/>
    </w:p>
    <w:p w:rsidR="00381D0A" w:rsidRPr="00381D0A" w:rsidRDefault="00381D0A" w:rsidP="00381D0A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第五</w:t>
      </w:r>
      <w:r w:rsidR="002344A1">
        <w:rPr>
          <w:rFonts w:eastAsia="黑体" w:hint="eastAsia"/>
          <w:b/>
          <w:bCs/>
          <w:sz w:val="28"/>
        </w:rPr>
        <w:t>讲</w:t>
      </w:r>
      <w:r>
        <w:rPr>
          <w:rFonts w:eastAsia="黑体" w:hint="eastAsia"/>
          <w:b/>
          <w:bCs/>
          <w:sz w:val="28"/>
        </w:rPr>
        <w:t xml:space="preserve">  </w:t>
      </w:r>
      <w:r w:rsidR="00005B33" w:rsidRPr="00005B33">
        <w:rPr>
          <w:rFonts w:eastAsia="黑体" w:hint="eastAsia"/>
          <w:b/>
          <w:bCs/>
          <w:sz w:val="28"/>
        </w:rPr>
        <w:t>幼儿园主题活动设计</w:t>
      </w:r>
      <w:r w:rsidR="0075608C">
        <w:rPr>
          <w:rFonts w:eastAsia="黑体" w:hint="eastAsia"/>
          <w:b/>
          <w:bCs/>
          <w:sz w:val="28"/>
        </w:rPr>
        <w:t>三</w:t>
      </w:r>
      <w:r w:rsidR="00005B33" w:rsidRPr="00005B33">
        <w:rPr>
          <w:rFonts w:eastAsia="黑体" w:hint="eastAsia"/>
          <w:b/>
          <w:bCs/>
          <w:sz w:val="28"/>
        </w:rPr>
        <w:t>：</w:t>
      </w:r>
      <w:r w:rsidR="0075608C">
        <w:rPr>
          <w:rFonts w:eastAsia="黑体" w:hint="eastAsia"/>
          <w:b/>
          <w:bCs/>
          <w:sz w:val="28"/>
        </w:rPr>
        <w:t>活动</w:t>
      </w:r>
      <w:r w:rsidR="00005B33" w:rsidRPr="00005B33">
        <w:rPr>
          <w:rFonts w:eastAsia="黑体" w:hint="eastAsia"/>
          <w:b/>
          <w:bCs/>
          <w:sz w:val="28"/>
        </w:rPr>
        <w:t>内容选择与组织</w:t>
      </w:r>
    </w:p>
    <w:p w:rsidR="00381D0A" w:rsidRDefault="00381D0A" w:rsidP="00381D0A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</w:p>
    <w:p w:rsidR="00381D0A" w:rsidRPr="00381D0A" w:rsidRDefault="00DA3D19" w:rsidP="00381D0A">
      <w:pPr>
        <w:spacing w:line="360" w:lineRule="auto"/>
        <w:rPr>
          <w:rFonts w:asciiTheme="minorEastAsia" w:eastAsiaTheme="minorEastAsia" w:hAnsiTheme="minorEastAsia"/>
          <w:bCs/>
        </w:rPr>
      </w:pPr>
      <w:r>
        <w:rPr>
          <w:rFonts w:asciiTheme="minorEastAsia" w:eastAsiaTheme="minorEastAsia" w:hAnsiTheme="minorEastAsia"/>
          <w:bCs/>
        </w:rPr>
        <w:t>1</w:t>
      </w:r>
      <w:r w:rsidR="00381D0A" w:rsidRPr="00381D0A">
        <w:rPr>
          <w:rFonts w:asciiTheme="minorEastAsia" w:eastAsiaTheme="minorEastAsia" w:hAnsiTheme="minorEastAsia" w:hint="eastAsia"/>
          <w:bCs/>
        </w:rPr>
        <w:t>.了解幼儿园课程内容的选择与组织</w:t>
      </w:r>
    </w:p>
    <w:p w:rsidR="00381D0A" w:rsidRDefault="00DA3D19" w:rsidP="00381D0A">
      <w:pPr>
        <w:spacing w:line="360" w:lineRule="auto"/>
        <w:rPr>
          <w:rFonts w:asciiTheme="minorEastAsia" w:eastAsiaTheme="minorEastAsia" w:hAnsiTheme="minorEastAsia"/>
          <w:bCs/>
        </w:rPr>
      </w:pPr>
      <w:r>
        <w:rPr>
          <w:rFonts w:asciiTheme="minorEastAsia" w:eastAsiaTheme="minorEastAsia" w:hAnsiTheme="minorEastAsia"/>
          <w:bCs/>
        </w:rPr>
        <w:t>2</w:t>
      </w:r>
      <w:r w:rsidR="00381D0A" w:rsidRPr="00381D0A">
        <w:rPr>
          <w:rFonts w:asciiTheme="minorEastAsia" w:eastAsiaTheme="minorEastAsia" w:hAnsiTheme="minorEastAsia" w:hint="eastAsia"/>
          <w:bCs/>
        </w:rPr>
        <w:t>.理解</w:t>
      </w:r>
      <w:r w:rsidR="00381D0A" w:rsidRPr="00381D0A">
        <w:rPr>
          <w:rFonts w:asciiTheme="minorEastAsia" w:eastAsiaTheme="minorEastAsia" w:hAnsiTheme="minorEastAsia"/>
          <w:bCs/>
        </w:rPr>
        <w:t>幼儿园课程内容</w:t>
      </w:r>
      <w:r>
        <w:rPr>
          <w:rFonts w:asciiTheme="minorEastAsia" w:eastAsiaTheme="minorEastAsia" w:hAnsiTheme="minorEastAsia" w:hint="eastAsia"/>
          <w:bCs/>
        </w:rPr>
        <w:t>选择</w:t>
      </w:r>
      <w:r w:rsidR="00381D0A" w:rsidRPr="00381D0A">
        <w:rPr>
          <w:rFonts w:asciiTheme="minorEastAsia" w:eastAsiaTheme="minorEastAsia" w:hAnsiTheme="minorEastAsia"/>
          <w:bCs/>
        </w:rPr>
        <w:t>原则</w:t>
      </w:r>
    </w:p>
    <w:p w:rsidR="00DA3D19" w:rsidRPr="00DA3D19" w:rsidRDefault="00DA3D19" w:rsidP="00381D0A">
      <w:pPr>
        <w:spacing w:line="360" w:lineRule="auto"/>
        <w:rPr>
          <w:rFonts w:asciiTheme="minorEastAsia" w:eastAsiaTheme="minorEastAsia" w:hAnsiTheme="minorEastAsia"/>
          <w:bCs/>
        </w:rPr>
      </w:pPr>
      <w:r>
        <w:rPr>
          <w:rFonts w:asciiTheme="minorEastAsia" w:eastAsiaTheme="minorEastAsia" w:hAnsiTheme="minorEastAsia"/>
          <w:bCs/>
        </w:rPr>
        <w:t>3.</w:t>
      </w:r>
      <w:r>
        <w:rPr>
          <w:rFonts w:asciiTheme="minorEastAsia" w:eastAsiaTheme="minorEastAsia" w:hAnsiTheme="minorEastAsia" w:hint="eastAsia"/>
          <w:bCs/>
        </w:rPr>
        <w:t>掌握幼儿园课程内容的组织方式</w:t>
      </w:r>
    </w:p>
    <w:p w:rsidR="00381D0A" w:rsidRPr="00381D0A" w:rsidRDefault="00381D0A" w:rsidP="00381D0A">
      <w:pPr>
        <w:rPr>
          <w:rFonts w:eastAsia="黑体"/>
          <w:bCs/>
        </w:rPr>
      </w:pPr>
    </w:p>
    <w:p w:rsidR="00381D0A" w:rsidRDefault="00381D0A" w:rsidP="00381D0A">
      <w:pPr>
        <w:spacing w:line="360" w:lineRule="auto"/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381D0A" w:rsidRPr="00381D0A" w:rsidRDefault="00381D0A" w:rsidP="00381D0A">
      <w:pPr>
        <w:adjustRightInd w:val="0"/>
        <w:snapToGrid w:val="0"/>
        <w:spacing w:line="360" w:lineRule="auto"/>
        <w:rPr>
          <w:rFonts w:ascii="宋体" w:hAnsi="宋体"/>
          <w:bCs/>
        </w:rPr>
      </w:pPr>
      <w:r w:rsidRPr="00381D0A">
        <w:rPr>
          <w:rFonts w:ascii="宋体" w:hAnsi="宋体" w:hint="eastAsia"/>
          <w:bCs/>
        </w:rPr>
        <w:t>第一节</w:t>
      </w:r>
      <w:r w:rsidRPr="00381D0A">
        <w:rPr>
          <w:rFonts w:ascii="宋体" w:hAnsi="宋体"/>
          <w:bCs/>
        </w:rPr>
        <w:t xml:space="preserve"> </w:t>
      </w:r>
      <w:r w:rsidRPr="00381D0A">
        <w:rPr>
          <w:rFonts w:ascii="宋体" w:hAnsi="宋体" w:hint="eastAsia"/>
          <w:bCs/>
        </w:rPr>
        <w:t xml:space="preserve">幼儿园课程内容的概念及意义 </w:t>
      </w:r>
    </w:p>
    <w:p w:rsidR="00381D0A" w:rsidRPr="00381D0A" w:rsidRDefault="00381D0A" w:rsidP="00381D0A">
      <w:pPr>
        <w:adjustRightInd w:val="0"/>
        <w:snapToGrid w:val="0"/>
        <w:spacing w:line="360" w:lineRule="auto"/>
        <w:rPr>
          <w:rFonts w:ascii="宋体" w:hAnsi="宋体"/>
          <w:bCs/>
        </w:rPr>
      </w:pPr>
      <w:r w:rsidRPr="00381D0A">
        <w:rPr>
          <w:rFonts w:ascii="宋体" w:hAnsi="宋体" w:hint="eastAsia"/>
          <w:bCs/>
        </w:rPr>
        <w:t>一、幼儿园课程内容的概念</w:t>
      </w:r>
    </w:p>
    <w:p w:rsidR="00381D0A" w:rsidRPr="00381D0A" w:rsidRDefault="00381D0A" w:rsidP="00381D0A">
      <w:pPr>
        <w:adjustRightInd w:val="0"/>
        <w:snapToGrid w:val="0"/>
        <w:spacing w:line="360" w:lineRule="auto"/>
        <w:rPr>
          <w:rFonts w:ascii="宋体" w:hAnsi="宋体"/>
          <w:bCs/>
        </w:rPr>
      </w:pPr>
      <w:r w:rsidRPr="00381D0A">
        <w:rPr>
          <w:rFonts w:ascii="宋体" w:hAnsi="宋体" w:hint="eastAsia"/>
          <w:bCs/>
        </w:rPr>
        <w:t>二、明确幼儿园课程概念的意义</w:t>
      </w:r>
    </w:p>
    <w:p w:rsidR="00381D0A" w:rsidRPr="00381D0A" w:rsidRDefault="00381D0A" w:rsidP="00381D0A">
      <w:pPr>
        <w:adjustRightInd w:val="0"/>
        <w:snapToGrid w:val="0"/>
        <w:spacing w:line="360" w:lineRule="auto"/>
        <w:rPr>
          <w:rFonts w:ascii="宋体" w:hAnsi="宋体"/>
          <w:bCs/>
        </w:rPr>
      </w:pPr>
      <w:r w:rsidRPr="00381D0A">
        <w:rPr>
          <w:rFonts w:ascii="宋体" w:hAnsi="宋体" w:hint="eastAsia"/>
          <w:bCs/>
        </w:rPr>
        <w:t>第二节</w:t>
      </w:r>
      <w:r w:rsidRPr="00381D0A">
        <w:rPr>
          <w:rFonts w:ascii="宋体" w:hAnsi="宋体"/>
          <w:bCs/>
        </w:rPr>
        <w:t xml:space="preserve"> </w:t>
      </w:r>
      <w:r w:rsidRPr="00381D0A">
        <w:rPr>
          <w:rFonts w:ascii="宋体" w:hAnsi="宋体" w:hint="eastAsia"/>
          <w:bCs/>
        </w:rPr>
        <w:t xml:space="preserve">幼儿园课程内容的范围及类型 </w:t>
      </w:r>
    </w:p>
    <w:p w:rsidR="00381D0A" w:rsidRPr="00381D0A" w:rsidRDefault="00381D0A" w:rsidP="00381D0A">
      <w:pPr>
        <w:adjustRightInd w:val="0"/>
        <w:snapToGrid w:val="0"/>
        <w:spacing w:line="360" w:lineRule="auto"/>
        <w:rPr>
          <w:rFonts w:ascii="宋体" w:hAnsi="宋体"/>
          <w:bCs/>
        </w:rPr>
      </w:pPr>
      <w:r w:rsidRPr="00381D0A">
        <w:rPr>
          <w:rFonts w:ascii="宋体" w:hAnsi="宋体" w:hint="eastAsia"/>
          <w:bCs/>
        </w:rPr>
        <w:t>一、幼儿园课程内容的范围</w:t>
      </w:r>
    </w:p>
    <w:p w:rsidR="00381D0A" w:rsidRPr="00381D0A" w:rsidRDefault="00381D0A" w:rsidP="00381D0A">
      <w:pPr>
        <w:adjustRightInd w:val="0"/>
        <w:snapToGrid w:val="0"/>
        <w:spacing w:line="360" w:lineRule="auto"/>
        <w:rPr>
          <w:rFonts w:ascii="宋体" w:hAnsi="宋体"/>
          <w:bCs/>
        </w:rPr>
      </w:pPr>
      <w:r w:rsidRPr="00381D0A">
        <w:rPr>
          <w:rFonts w:ascii="宋体" w:hAnsi="宋体" w:hint="eastAsia"/>
          <w:bCs/>
        </w:rPr>
        <w:t>二、幼儿园课程内容的类型</w:t>
      </w:r>
    </w:p>
    <w:p w:rsidR="00381D0A" w:rsidRPr="00381D0A" w:rsidRDefault="00381D0A" w:rsidP="00381D0A">
      <w:pPr>
        <w:adjustRightInd w:val="0"/>
        <w:snapToGrid w:val="0"/>
        <w:spacing w:line="360" w:lineRule="auto"/>
        <w:rPr>
          <w:rFonts w:ascii="宋体" w:hAnsi="宋体"/>
          <w:bCs/>
        </w:rPr>
      </w:pPr>
      <w:r w:rsidRPr="00381D0A">
        <w:rPr>
          <w:rFonts w:ascii="宋体" w:hAnsi="宋体" w:hint="eastAsia"/>
          <w:bCs/>
        </w:rPr>
        <w:t>第三节</w:t>
      </w:r>
      <w:r w:rsidRPr="00381D0A">
        <w:rPr>
          <w:rFonts w:ascii="宋体" w:hAnsi="宋体"/>
          <w:bCs/>
        </w:rPr>
        <w:t xml:space="preserve"> </w:t>
      </w:r>
      <w:r w:rsidRPr="00381D0A">
        <w:rPr>
          <w:rFonts w:ascii="宋体" w:hAnsi="宋体" w:hint="eastAsia"/>
          <w:bCs/>
        </w:rPr>
        <w:t xml:space="preserve">幼儿园课程内容的选择 </w:t>
      </w:r>
    </w:p>
    <w:p w:rsidR="00381D0A" w:rsidRPr="00381D0A" w:rsidRDefault="00381D0A" w:rsidP="00381D0A">
      <w:pPr>
        <w:adjustRightInd w:val="0"/>
        <w:snapToGrid w:val="0"/>
        <w:spacing w:line="360" w:lineRule="auto"/>
        <w:rPr>
          <w:rFonts w:ascii="宋体" w:hAnsi="宋体"/>
          <w:bCs/>
        </w:rPr>
      </w:pPr>
      <w:r w:rsidRPr="00381D0A">
        <w:rPr>
          <w:rFonts w:ascii="宋体" w:hAnsi="宋体" w:hint="eastAsia"/>
          <w:bCs/>
        </w:rPr>
        <w:t>一、选择的原则</w:t>
      </w:r>
    </w:p>
    <w:p w:rsidR="00381D0A" w:rsidRPr="00381D0A" w:rsidRDefault="00381D0A" w:rsidP="00381D0A">
      <w:pPr>
        <w:adjustRightInd w:val="0"/>
        <w:snapToGrid w:val="0"/>
        <w:spacing w:line="360" w:lineRule="auto"/>
        <w:rPr>
          <w:rFonts w:ascii="宋体" w:hAnsi="宋体"/>
          <w:bCs/>
        </w:rPr>
      </w:pPr>
      <w:r w:rsidRPr="00381D0A">
        <w:rPr>
          <w:rFonts w:ascii="宋体" w:hAnsi="宋体" w:hint="eastAsia"/>
          <w:bCs/>
        </w:rPr>
        <w:t>二、幼儿园课程内容选择中容易出现的问题</w:t>
      </w:r>
    </w:p>
    <w:p w:rsidR="00381D0A" w:rsidRPr="00381D0A" w:rsidRDefault="00381D0A" w:rsidP="00381D0A">
      <w:pPr>
        <w:adjustRightInd w:val="0"/>
        <w:snapToGrid w:val="0"/>
        <w:spacing w:line="360" w:lineRule="auto"/>
        <w:rPr>
          <w:rFonts w:ascii="宋体" w:hAnsi="宋体"/>
          <w:bCs/>
        </w:rPr>
      </w:pPr>
      <w:r w:rsidRPr="00381D0A">
        <w:rPr>
          <w:rFonts w:ascii="宋体" w:hAnsi="宋体" w:hint="eastAsia"/>
          <w:bCs/>
        </w:rPr>
        <w:t>第四节</w:t>
      </w:r>
      <w:r w:rsidRPr="00381D0A">
        <w:rPr>
          <w:rFonts w:ascii="宋体" w:hAnsi="宋体"/>
          <w:bCs/>
        </w:rPr>
        <w:t xml:space="preserve"> </w:t>
      </w:r>
      <w:r w:rsidRPr="00381D0A">
        <w:rPr>
          <w:rFonts w:ascii="宋体" w:hAnsi="宋体" w:hint="eastAsia"/>
          <w:bCs/>
        </w:rPr>
        <w:t>幼儿园课程内容的组织</w:t>
      </w:r>
      <w:r w:rsidRPr="00381D0A">
        <w:rPr>
          <w:rFonts w:ascii="宋体" w:hAnsi="宋体"/>
          <w:bCs/>
        </w:rPr>
        <w:tab/>
      </w:r>
      <w:r w:rsidRPr="00381D0A">
        <w:rPr>
          <w:rFonts w:ascii="宋体" w:hAnsi="宋体" w:hint="eastAsia"/>
          <w:bCs/>
        </w:rPr>
        <w:t xml:space="preserve"> </w:t>
      </w:r>
    </w:p>
    <w:p w:rsidR="00381D0A" w:rsidRDefault="00DA3D19" w:rsidP="00381D0A"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Cs/>
        </w:rPr>
        <w:t>主题</w:t>
      </w:r>
      <w:proofErr w:type="gramStart"/>
      <w:r>
        <w:rPr>
          <w:rFonts w:ascii="宋体" w:hAnsi="宋体" w:hint="eastAsia"/>
          <w:bCs/>
        </w:rPr>
        <w:t>下领域</w:t>
      </w:r>
      <w:proofErr w:type="gramEnd"/>
      <w:r>
        <w:rPr>
          <w:rFonts w:ascii="宋体" w:hAnsi="宋体" w:hint="eastAsia"/>
          <w:bCs/>
        </w:rPr>
        <w:t>活动设计</w:t>
      </w:r>
    </w:p>
    <w:p w:rsidR="00DA3D19" w:rsidRDefault="00DA3D19" w:rsidP="00381D0A">
      <w:pPr>
        <w:adjustRightInd w:val="0"/>
        <w:snapToGrid w:val="0"/>
        <w:spacing w:line="360" w:lineRule="auto"/>
        <w:rPr>
          <w:rFonts w:ascii="宋体" w:hAnsi="宋体"/>
          <w:bCs/>
        </w:rPr>
      </w:pPr>
      <w:proofErr w:type="gramStart"/>
      <w:r>
        <w:rPr>
          <w:rFonts w:ascii="宋体" w:hAnsi="宋体" w:hint="eastAsia"/>
          <w:bCs/>
        </w:rPr>
        <w:t>区角活动</w:t>
      </w:r>
      <w:proofErr w:type="gramEnd"/>
      <w:r>
        <w:rPr>
          <w:rFonts w:ascii="宋体" w:hAnsi="宋体" w:hint="eastAsia"/>
          <w:bCs/>
        </w:rPr>
        <w:t>设计</w:t>
      </w:r>
    </w:p>
    <w:p w:rsidR="00381D0A" w:rsidRPr="00381D0A" w:rsidRDefault="00381D0A" w:rsidP="00381D0A">
      <w:pPr>
        <w:adjustRightInd w:val="0"/>
        <w:snapToGrid w:val="0"/>
        <w:spacing w:line="360" w:lineRule="auto"/>
        <w:rPr>
          <w:rFonts w:ascii="宋体" w:hAnsi="宋体"/>
          <w:bCs/>
        </w:rPr>
      </w:pPr>
    </w:p>
    <w:p w:rsidR="00381D0A" w:rsidRDefault="00381D0A" w:rsidP="00381D0A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>【重点、难点】</w:t>
      </w:r>
    </w:p>
    <w:bookmarkEnd w:id="7"/>
    <w:p w:rsidR="00381D0A" w:rsidRPr="00381D0A" w:rsidRDefault="00381D0A" w:rsidP="00381D0A">
      <w:pPr>
        <w:adjustRightInd w:val="0"/>
        <w:snapToGrid w:val="0"/>
        <w:spacing w:line="360" w:lineRule="auto"/>
        <w:rPr>
          <w:rFonts w:ascii="宋体" w:hAnsi="宋体"/>
          <w:bCs/>
        </w:rPr>
      </w:pPr>
      <w:r w:rsidRPr="00381D0A">
        <w:rPr>
          <w:rFonts w:ascii="宋体" w:hAnsi="宋体" w:hint="eastAsia"/>
          <w:bCs/>
        </w:rPr>
        <w:t>了解幼儿园课程内容的范围及类型、掌握幼儿园课程内容的选择与组织</w:t>
      </w:r>
    </w:p>
    <w:bookmarkEnd w:id="8"/>
    <w:p w:rsidR="00381D0A" w:rsidRPr="00381D0A" w:rsidRDefault="00381D0A" w:rsidP="00381D0A">
      <w:pPr>
        <w:adjustRightInd w:val="0"/>
        <w:snapToGrid w:val="0"/>
        <w:spacing w:line="360" w:lineRule="auto"/>
        <w:rPr>
          <w:rFonts w:ascii="宋体" w:hAnsi="宋体"/>
          <w:bCs/>
        </w:rPr>
      </w:pPr>
      <w:r w:rsidRPr="00381D0A">
        <w:rPr>
          <w:rFonts w:ascii="宋体" w:hAnsi="宋体" w:hint="eastAsia"/>
          <w:bCs/>
        </w:rPr>
        <w:t>掌握幼儿园课程内容的三种组织方式（学科中心课程、儿童中心课程和社会中心课程）</w:t>
      </w:r>
    </w:p>
    <w:p w:rsidR="00871038" w:rsidRDefault="00871038" w:rsidP="00381D0A">
      <w:pPr>
        <w:jc w:val="center"/>
        <w:rPr>
          <w:rFonts w:eastAsia="黑体"/>
          <w:b/>
          <w:bCs/>
          <w:sz w:val="28"/>
        </w:rPr>
      </w:pPr>
    </w:p>
    <w:p w:rsidR="001C4EFA" w:rsidRDefault="009C2046" w:rsidP="00381D0A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第三章</w:t>
      </w:r>
      <w:r>
        <w:rPr>
          <w:rFonts w:eastAsia="黑体" w:hint="eastAsia"/>
          <w:b/>
          <w:bCs/>
          <w:sz w:val="28"/>
        </w:rPr>
        <w:t xml:space="preserve"> </w:t>
      </w:r>
      <w:r>
        <w:rPr>
          <w:rFonts w:eastAsia="黑体" w:hint="eastAsia"/>
          <w:b/>
          <w:bCs/>
          <w:sz w:val="28"/>
        </w:rPr>
        <w:t>课程实施</w:t>
      </w:r>
    </w:p>
    <w:p w:rsidR="0075608C" w:rsidRDefault="0075608C" w:rsidP="00381D0A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第六讲</w:t>
      </w:r>
      <w:r>
        <w:rPr>
          <w:rFonts w:eastAsia="黑体" w:hint="eastAsia"/>
          <w:b/>
          <w:bCs/>
          <w:sz w:val="28"/>
        </w:rPr>
        <w:t xml:space="preserve"> </w:t>
      </w:r>
      <w:r w:rsidR="009C2046">
        <w:rPr>
          <w:rFonts w:eastAsia="黑体" w:hint="eastAsia"/>
          <w:b/>
          <w:bCs/>
          <w:sz w:val="28"/>
        </w:rPr>
        <w:t>课程实施基本理论</w:t>
      </w:r>
    </w:p>
    <w:p w:rsidR="00381D0A" w:rsidRDefault="00381D0A" w:rsidP="001C4EFA">
      <w:pPr>
        <w:spacing w:line="360" w:lineRule="auto"/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lastRenderedPageBreak/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</w:p>
    <w:p w:rsidR="001C4EFA" w:rsidRPr="001C4EFA" w:rsidRDefault="001C4EFA" w:rsidP="001C4EFA">
      <w:pPr>
        <w:spacing w:line="360" w:lineRule="auto"/>
        <w:rPr>
          <w:rFonts w:asciiTheme="minorEastAsia" w:eastAsiaTheme="minorEastAsia" w:hAnsiTheme="minorEastAsia"/>
          <w:bCs/>
        </w:rPr>
      </w:pPr>
      <w:r w:rsidRPr="001C4EFA">
        <w:rPr>
          <w:rFonts w:asciiTheme="minorEastAsia" w:eastAsiaTheme="minorEastAsia" w:hAnsiTheme="minorEastAsia" w:hint="eastAsia"/>
          <w:bCs/>
        </w:rPr>
        <w:t>1</w:t>
      </w:r>
      <w:r w:rsidRPr="001C4EFA">
        <w:rPr>
          <w:rFonts w:asciiTheme="minorEastAsia" w:eastAsiaTheme="minorEastAsia" w:hAnsiTheme="minorEastAsia"/>
          <w:bCs/>
        </w:rPr>
        <w:t>.掌握</w:t>
      </w:r>
      <w:r w:rsidRPr="001C4EFA">
        <w:rPr>
          <w:rFonts w:asciiTheme="minorEastAsia" w:eastAsiaTheme="minorEastAsia" w:hAnsiTheme="minorEastAsia" w:hint="eastAsia"/>
          <w:bCs/>
        </w:rPr>
        <w:t>幼儿园课程实施的途径；</w:t>
      </w:r>
    </w:p>
    <w:p w:rsidR="001C4EFA" w:rsidRPr="001C4EFA" w:rsidRDefault="001C4EFA" w:rsidP="001C4EFA">
      <w:pPr>
        <w:spacing w:line="360" w:lineRule="auto"/>
        <w:rPr>
          <w:rFonts w:asciiTheme="minorEastAsia" w:eastAsiaTheme="minorEastAsia" w:hAnsiTheme="minorEastAsia"/>
          <w:bCs/>
        </w:rPr>
      </w:pPr>
      <w:r w:rsidRPr="001C4EFA">
        <w:rPr>
          <w:rFonts w:asciiTheme="minorEastAsia" w:eastAsiaTheme="minorEastAsia" w:hAnsiTheme="minorEastAsia" w:hint="eastAsia"/>
          <w:bCs/>
        </w:rPr>
        <w:t>2</w:t>
      </w:r>
      <w:r w:rsidRPr="001C4EFA">
        <w:rPr>
          <w:rFonts w:asciiTheme="minorEastAsia" w:eastAsiaTheme="minorEastAsia" w:hAnsiTheme="minorEastAsia"/>
          <w:bCs/>
        </w:rPr>
        <w:t>.</w:t>
      </w:r>
      <w:r w:rsidRPr="001C4EFA">
        <w:rPr>
          <w:rFonts w:asciiTheme="minorEastAsia" w:eastAsiaTheme="minorEastAsia" w:hAnsiTheme="minorEastAsia" w:hint="eastAsia"/>
          <w:bCs/>
        </w:rPr>
        <w:t>熟悉幼儿园课程实施的路径；</w:t>
      </w:r>
    </w:p>
    <w:p w:rsidR="00DA3D19" w:rsidRPr="001C4EFA" w:rsidRDefault="001C4EFA" w:rsidP="001C4EFA">
      <w:pPr>
        <w:spacing w:line="360" w:lineRule="auto"/>
        <w:rPr>
          <w:rFonts w:asciiTheme="minorEastAsia" w:eastAsiaTheme="minorEastAsia" w:hAnsiTheme="minorEastAsia"/>
          <w:bCs/>
        </w:rPr>
      </w:pPr>
      <w:r w:rsidRPr="001C4EFA">
        <w:rPr>
          <w:rFonts w:asciiTheme="minorEastAsia" w:eastAsiaTheme="minorEastAsia" w:hAnsiTheme="minorEastAsia" w:hint="eastAsia"/>
          <w:bCs/>
        </w:rPr>
        <w:t>3</w:t>
      </w:r>
      <w:r w:rsidRPr="001C4EFA">
        <w:rPr>
          <w:rFonts w:asciiTheme="minorEastAsia" w:eastAsiaTheme="minorEastAsia" w:hAnsiTheme="minorEastAsia"/>
          <w:bCs/>
        </w:rPr>
        <w:t>.</w:t>
      </w:r>
      <w:r w:rsidRPr="001C4EFA">
        <w:rPr>
          <w:rFonts w:asciiTheme="minorEastAsia" w:eastAsiaTheme="minorEastAsia" w:hAnsiTheme="minorEastAsia" w:hint="eastAsia"/>
          <w:bCs/>
        </w:rPr>
        <w:t>结合实际案例分析影响幼儿园课程实施的因素。</w:t>
      </w:r>
    </w:p>
    <w:p w:rsidR="00381D0A" w:rsidRDefault="00381D0A" w:rsidP="001C4EFA">
      <w:pPr>
        <w:spacing w:line="360" w:lineRule="auto"/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1C4EFA" w:rsidRPr="001C4EFA" w:rsidRDefault="001C4EFA" w:rsidP="001C4EFA"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Cs/>
        </w:rPr>
        <w:t>一、</w:t>
      </w:r>
      <w:r w:rsidRPr="001C4EFA">
        <w:rPr>
          <w:rFonts w:ascii="宋体" w:hAnsi="宋体" w:hint="eastAsia"/>
          <w:bCs/>
        </w:rPr>
        <w:t>幼儿园课程实施的含义与取向</w:t>
      </w:r>
    </w:p>
    <w:p w:rsidR="001C4EFA" w:rsidRPr="001C4EFA" w:rsidRDefault="001C4EFA" w:rsidP="001C4EFA">
      <w:pPr>
        <w:adjustRightInd w:val="0"/>
        <w:snapToGrid w:val="0"/>
        <w:spacing w:line="360" w:lineRule="auto"/>
        <w:rPr>
          <w:rFonts w:ascii="宋体" w:hAnsi="宋体"/>
          <w:bCs/>
        </w:rPr>
      </w:pPr>
      <w:r w:rsidRPr="001C4EFA">
        <w:rPr>
          <w:rFonts w:ascii="宋体" w:hAnsi="宋体" w:hint="eastAsia"/>
          <w:bCs/>
        </w:rPr>
        <w:t>二、幼儿园课程实施的途径</w:t>
      </w:r>
    </w:p>
    <w:p w:rsidR="001C4EFA" w:rsidRPr="001C4EFA" w:rsidRDefault="001C4EFA" w:rsidP="001C4EFA"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Cs/>
        </w:rPr>
        <w:t>（一）</w:t>
      </w:r>
      <w:r w:rsidRPr="001C4EFA">
        <w:rPr>
          <w:rFonts w:ascii="宋体" w:hAnsi="宋体" w:hint="eastAsia"/>
          <w:bCs/>
        </w:rPr>
        <w:t>幼儿园教育活动的类型</w:t>
      </w:r>
    </w:p>
    <w:p w:rsidR="001C4EFA" w:rsidRPr="001C4EFA" w:rsidRDefault="001C4EFA" w:rsidP="001C4EFA"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Cs/>
        </w:rPr>
        <w:t>（二）</w:t>
      </w:r>
      <w:r w:rsidRPr="001C4EFA">
        <w:rPr>
          <w:rFonts w:ascii="宋体" w:hAnsi="宋体" w:hint="eastAsia"/>
          <w:bCs/>
        </w:rPr>
        <w:t>幼儿园课程实施的路径</w:t>
      </w:r>
    </w:p>
    <w:p w:rsidR="001C4EFA" w:rsidRPr="001C4EFA" w:rsidRDefault="001C4EFA" w:rsidP="001C4EFA"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Cs/>
        </w:rPr>
        <w:t>（三）</w:t>
      </w:r>
      <w:r w:rsidRPr="001C4EFA">
        <w:rPr>
          <w:rFonts w:ascii="宋体" w:hAnsi="宋体" w:hint="eastAsia"/>
          <w:bCs/>
        </w:rPr>
        <w:t>幼儿园课程实施的趋势</w:t>
      </w:r>
    </w:p>
    <w:p w:rsidR="001C4EFA" w:rsidRPr="001C4EFA" w:rsidRDefault="001C4EFA" w:rsidP="001C4EFA">
      <w:pPr>
        <w:adjustRightInd w:val="0"/>
        <w:snapToGrid w:val="0"/>
        <w:spacing w:line="360" w:lineRule="auto"/>
        <w:rPr>
          <w:rFonts w:ascii="宋体" w:hAnsi="宋体"/>
          <w:bCs/>
        </w:rPr>
      </w:pPr>
      <w:r w:rsidRPr="001C4EFA">
        <w:rPr>
          <w:rFonts w:ascii="宋体" w:hAnsi="宋体" w:hint="eastAsia"/>
          <w:bCs/>
        </w:rPr>
        <w:t>三、影响幼儿园课程实施的主要因素</w:t>
      </w:r>
    </w:p>
    <w:p w:rsidR="001C4EFA" w:rsidRPr="001C4EFA" w:rsidRDefault="001C4EFA" w:rsidP="001C4EFA"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Cs/>
        </w:rPr>
        <w:t>（一）</w:t>
      </w:r>
      <w:r w:rsidRPr="001C4EFA">
        <w:rPr>
          <w:rFonts w:ascii="宋体" w:hAnsi="宋体" w:hint="eastAsia"/>
          <w:bCs/>
        </w:rPr>
        <w:t>课程计划因素</w:t>
      </w:r>
    </w:p>
    <w:p w:rsidR="001C4EFA" w:rsidRPr="001C4EFA" w:rsidRDefault="001C4EFA" w:rsidP="001C4EFA">
      <w:pPr>
        <w:adjustRightInd w:val="0"/>
        <w:snapToGrid w:val="0"/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Cs/>
        </w:rPr>
        <w:t>（二）</w:t>
      </w:r>
      <w:r w:rsidRPr="001C4EFA">
        <w:rPr>
          <w:rFonts w:ascii="宋体" w:hAnsi="宋体" w:hint="eastAsia"/>
          <w:bCs/>
        </w:rPr>
        <w:t>一线因素</w:t>
      </w:r>
    </w:p>
    <w:p w:rsidR="00381D0A" w:rsidRDefault="00381D0A" w:rsidP="00381D0A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>【重点、难点】</w:t>
      </w:r>
    </w:p>
    <w:p w:rsidR="00381D0A" w:rsidRPr="001C4EFA" w:rsidRDefault="001C4EFA" w:rsidP="001C4EFA">
      <w:pPr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r w:rsidRPr="001C4EFA">
        <w:rPr>
          <w:rFonts w:asciiTheme="minorEastAsia" w:eastAsiaTheme="minorEastAsia" w:hAnsiTheme="minorEastAsia" w:hint="eastAsia"/>
        </w:rPr>
        <w:t>熟悉幼儿园课程实施的路径</w:t>
      </w:r>
      <w:r>
        <w:rPr>
          <w:rFonts w:asciiTheme="minorEastAsia" w:eastAsiaTheme="minorEastAsia" w:hAnsiTheme="minorEastAsia" w:hint="eastAsia"/>
        </w:rPr>
        <w:t>；</w:t>
      </w:r>
    </w:p>
    <w:p w:rsidR="001C4EFA" w:rsidRPr="001C4EFA" w:rsidRDefault="001C4EFA" w:rsidP="001C4EFA">
      <w:pPr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r w:rsidRPr="001C4EFA">
        <w:rPr>
          <w:rFonts w:asciiTheme="minorEastAsia" w:eastAsiaTheme="minorEastAsia" w:hAnsiTheme="minorEastAsia" w:hint="eastAsia"/>
        </w:rPr>
        <w:t>结合实际案例分析影响幼儿园课程实施的因素</w:t>
      </w:r>
      <w:r>
        <w:rPr>
          <w:rFonts w:asciiTheme="minorEastAsia" w:eastAsiaTheme="minorEastAsia" w:hAnsiTheme="minorEastAsia" w:hint="eastAsia"/>
        </w:rPr>
        <w:t>。</w:t>
      </w:r>
    </w:p>
    <w:p w:rsidR="0094205D" w:rsidRDefault="0094205D" w:rsidP="0094205D">
      <w:pPr>
        <w:jc w:val="center"/>
        <w:rPr>
          <w:rFonts w:eastAsia="黑体"/>
          <w:b/>
          <w:bCs/>
          <w:sz w:val="28"/>
        </w:rPr>
      </w:pPr>
    </w:p>
    <w:p w:rsidR="0094205D" w:rsidRPr="00C949C1" w:rsidRDefault="0094205D" w:rsidP="00C949C1">
      <w:pPr>
        <w:tabs>
          <w:tab w:val="center" w:pos="4153"/>
          <w:tab w:val="left" w:pos="6912"/>
        </w:tabs>
        <w:jc w:val="left"/>
        <w:rPr>
          <w:rFonts w:eastAsia="黑体"/>
          <w:b/>
          <w:bCs/>
          <w:sz w:val="28"/>
        </w:rPr>
      </w:pPr>
      <w:r>
        <w:rPr>
          <w:rFonts w:eastAsia="黑体"/>
          <w:b/>
          <w:bCs/>
          <w:sz w:val="28"/>
        </w:rPr>
        <w:tab/>
      </w:r>
      <w:r>
        <w:rPr>
          <w:rFonts w:eastAsia="黑体" w:hint="eastAsia"/>
          <w:b/>
          <w:bCs/>
          <w:sz w:val="28"/>
        </w:rPr>
        <w:t>第七讲</w:t>
      </w:r>
      <w:r>
        <w:rPr>
          <w:rFonts w:eastAsia="黑体" w:hint="eastAsia"/>
          <w:b/>
          <w:bCs/>
          <w:sz w:val="28"/>
        </w:rPr>
        <w:t xml:space="preserve">  </w:t>
      </w:r>
      <w:r>
        <w:rPr>
          <w:rFonts w:eastAsia="黑体" w:hint="eastAsia"/>
          <w:b/>
          <w:bCs/>
          <w:sz w:val="28"/>
        </w:rPr>
        <w:t>课程实施：项目</w:t>
      </w:r>
      <w:r w:rsidR="00C949C1">
        <w:rPr>
          <w:rFonts w:eastAsia="黑体" w:hint="eastAsia"/>
          <w:b/>
          <w:bCs/>
          <w:sz w:val="28"/>
        </w:rPr>
        <w:t>活动</w:t>
      </w:r>
      <w:r>
        <w:rPr>
          <w:rFonts w:eastAsia="黑体" w:hint="eastAsia"/>
          <w:b/>
          <w:bCs/>
          <w:sz w:val="28"/>
        </w:rPr>
        <w:t>的实施一</w:t>
      </w:r>
    </w:p>
    <w:p w:rsidR="0094205D" w:rsidRDefault="0094205D" w:rsidP="00DF1EA3">
      <w:pPr>
        <w:spacing w:line="360" w:lineRule="auto"/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</w:p>
    <w:p w:rsidR="0094205D" w:rsidRDefault="00C949C1" w:rsidP="00DF1EA3">
      <w:pPr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Cs/>
        </w:rPr>
        <w:t>1</w:t>
      </w:r>
      <w:r>
        <w:rPr>
          <w:rFonts w:ascii="宋体" w:hAnsi="宋体"/>
          <w:bCs/>
        </w:rPr>
        <w:t>.</w:t>
      </w:r>
      <w:bookmarkStart w:id="9" w:name="_Hlk20468608"/>
      <w:r>
        <w:rPr>
          <w:rFonts w:ascii="宋体" w:hAnsi="宋体" w:hint="eastAsia"/>
          <w:bCs/>
        </w:rPr>
        <w:t>了解项目课程的特点及影响；</w:t>
      </w:r>
    </w:p>
    <w:p w:rsidR="0094205D" w:rsidRPr="004D2CED" w:rsidRDefault="00C949C1" w:rsidP="00DF1EA3">
      <w:pPr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Cs/>
        </w:rPr>
        <w:t>2</w:t>
      </w:r>
      <w:r>
        <w:rPr>
          <w:rFonts w:ascii="宋体" w:hAnsi="宋体"/>
          <w:bCs/>
        </w:rPr>
        <w:t>.</w:t>
      </w:r>
      <w:r>
        <w:rPr>
          <w:rFonts w:ascii="宋体" w:hAnsi="宋体" w:hint="eastAsia"/>
          <w:bCs/>
        </w:rPr>
        <w:t>基本熟悉项目课程实施的策略和要求；</w:t>
      </w:r>
      <w:bookmarkEnd w:id="9"/>
    </w:p>
    <w:p w:rsidR="0094205D" w:rsidRDefault="0094205D" w:rsidP="00DF1EA3">
      <w:pPr>
        <w:spacing w:line="360" w:lineRule="auto"/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94205D" w:rsidRPr="00C949C1" w:rsidRDefault="00C949C1" w:rsidP="00DF1EA3">
      <w:pPr>
        <w:pStyle w:val="a7"/>
        <w:numPr>
          <w:ilvl w:val="0"/>
          <w:numId w:val="44"/>
        </w:numPr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</w:rPr>
      </w:pPr>
      <w:r w:rsidRPr="00C949C1">
        <w:rPr>
          <w:rFonts w:asciiTheme="minorEastAsia" w:eastAsiaTheme="minorEastAsia" w:hAnsiTheme="minorEastAsia" w:hint="eastAsia"/>
        </w:rPr>
        <w:t>项目课程</w:t>
      </w:r>
      <w:r>
        <w:rPr>
          <w:rFonts w:asciiTheme="minorEastAsia" w:eastAsiaTheme="minorEastAsia" w:hAnsiTheme="minorEastAsia" w:hint="eastAsia"/>
        </w:rPr>
        <w:t>的概述</w:t>
      </w:r>
    </w:p>
    <w:p w:rsidR="00C949C1" w:rsidRDefault="00C949C1" w:rsidP="00DF1EA3">
      <w:pPr>
        <w:pStyle w:val="a7"/>
        <w:numPr>
          <w:ilvl w:val="0"/>
          <w:numId w:val="44"/>
        </w:numPr>
        <w:adjustRightInd w:val="0"/>
        <w:snapToGrid w:val="0"/>
        <w:spacing w:line="360" w:lineRule="auto"/>
        <w:ind w:firstLineChars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课程实例解读</w:t>
      </w:r>
    </w:p>
    <w:p w:rsidR="00C949C1" w:rsidRDefault="00C949C1" w:rsidP="00DF1EA3">
      <w:pPr>
        <w:pStyle w:val="a7"/>
        <w:adjustRightInd w:val="0"/>
        <w:snapToGrid w:val="0"/>
        <w:spacing w:line="360" w:lineRule="auto"/>
        <w:ind w:left="432"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飞机</w:t>
      </w:r>
    </w:p>
    <w:p w:rsidR="00C949C1" w:rsidRDefault="00C949C1" w:rsidP="00DF1EA3">
      <w:pPr>
        <w:pStyle w:val="a7"/>
        <w:adjustRightInd w:val="0"/>
        <w:snapToGrid w:val="0"/>
        <w:spacing w:line="360" w:lineRule="auto"/>
        <w:ind w:left="432"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鸟</w:t>
      </w:r>
    </w:p>
    <w:p w:rsidR="00C949C1" w:rsidRDefault="00C949C1" w:rsidP="00DF1EA3">
      <w:pPr>
        <w:pStyle w:val="a7"/>
        <w:adjustRightInd w:val="0"/>
        <w:snapToGrid w:val="0"/>
        <w:spacing w:line="360" w:lineRule="auto"/>
        <w:ind w:left="432"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墨西哥餐厅</w:t>
      </w:r>
    </w:p>
    <w:p w:rsidR="00C949C1" w:rsidRPr="00C949C1" w:rsidRDefault="00C949C1" w:rsidP="00DF1EA3">
      <w:pPr>
        <w:pStyle w:val="a7"/>
        <w:adjustRightInd w:val="0"/>
        <w:snapToGrid w:val="0"/>
        <w:spacing w:line="360" w:lineRule="auto"/>
        <w:ind w:left="432"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披</w:t>
      </w:r>
      <w:proofErr w:type="gramStart"/>
      <w:r>
        <w:rPr>
          <w:rFonts w:asciiTheme="minorEastAsia" w:eastAsiaTheme="minorEastAsia" w:hAnsiTheme="minorEastAsia" w:hint="eastAsia"/>
        </w:rPr>
        <w:t>萨</w:t>
      </w:r>
      <w:proofErr w:type="gramEnd"/>
    </w:p>
    <w:p w:rsidR="0094205D" w:rsidRDefault="0094205D" w:rsidP="00DF1EA3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>【重点、难点】</w:t>
      </w:r>
    </w:p>
    <w:p w:rsidR="00C949C1" w:rsidRDefault="00C949C1" w:rsidP="00DF1EA3">
      <w:pPr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Cs/>
        </w:rPr>
        <w:t>通过案例解读，基本熟悉项目课程实施在增进幼儿读写能力、回应特殊孩子需求等方面的策略和要求；</w:t>
      </w:r>
    </w:p>
    <w:p w:rsidR="0094205D" w:rsidRPr="00C949C1" w:rsidRDefault="0094205D" w:rsidP="0094205D">
      <w:pPr>
        <w:rPr>
          <w:rFonts w:eastAsia="黑体"/>
          <w:b/>
          <w:bCs/>
          <w:sz w:val="28"/>
        </w:rPr>
      </w:pPr>
    </w:p>
    <w:p w:rsidR="0075608C" w:rsidRDefault="00005B33" w:rsidP="00F440A2">
      <w:pPr>
        <w:spacing w:line="360" w:lineRule="auto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</w:t>
      </w:r>
      <w:r w:rsidR="0075608C">
        <w:rPr>
          <w:rFonts w:eastAsia="黑体" w:hint="eastAsia"/>
          <w:b/>
          <w:bCs/>
          <w:sz w:val="28"/>
        </w:rPr>
        <w:t>八讲</w:t>
      </w:r>
      <w:r w:rsidR="0075608C">
        <w:rPr>
          <w:rFonts w:eastAsia="黑体" w:hint="eastAsia"/>
          <w:b/>
          <w:bCs/>
          <w:sz w:val="28"/>
        </w:rPr>
        <w:t xml:space="preserve"> </w:t>
      </w:r>
      <w:r w:rsidR="0075608C">
        <w:rPr>
          <w:rFonts w:eastAsia="黑体" w:hint="eastAsia"/>
          <w:b/>
          <w:bCs/>
          <w:sz w:val="28"/>
        </w:rPr>
        <w:t>课程实施：</w:t>
      </w:r>
      <w:r w:rsidR="0094205D">
        <w:rPr>
          <w:rFonts w:eastAsia="黑体" w:hint="eastAsia"/>
          <w:b/>
          <w:bCs/>
          <w:sz w:val="28"/>
        </w:rPr>
        <w:t>项目活动的实施二</w:t>
      </w:r>
    </w:p>
    <w:p w:rsidR="0075608C" w:rsidRDefault="0075608C" w:rsidP="00DF1EA3">
      <w:pPr>
        <w:spacing w:line="360" w:lineRule="auto"/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</w:p>
    <w:p w:rsidR="00DF1EA3" w:rsidRPr="00F440A2" w:rsidRDefault="00DF1EA3" w:rsidP="00DF1EA3">
      <w:pPr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bookmarkStart w:id="10" w:name="_Hlk17711948"/>
      <w:r>
        <w:rPr>
          <w:rFonts w:asciiTheme="minorEastAsia" w:eastAsiaTheme="minorEastAsia" w:hAnsiTheme="minorEastAsia" w:hint="eastAsia"/>
        </w:rPr>
        <w:t>了解项目活动的不同阶段及其特征，尝试项目活动的实践</w:t>
      </w:r>
    </w:p>
    <w:bookmarkEnd w:id="10"/>
    <w:p w:rsidR="0075608C" w:rsidRDefault="0075608C" w:rsidP="00DF1EA3">
      <w:pPr>
        <w:spacing w:line="360" w:lineRule="auto"/>
        <w:rPr>
          <w:rFonts w:ascii="黑体" w:eastAsia="黑体" w:hAnsi="宋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681DCB" w:rsidRPr="00DF1EA3" w:rsidRDefault="00C949C1" w:rsidP="00DF1EA3">
      <w:pPr>
        <w:pStyle w:val="a7"/>
        <w:adjustRightInd w:val="0"/>
        <w:snapToGrid w:val="0"/>
        <w:spacing w:line="360" w:lineRule="auto"/>
        <w:ind w:leftChars="6" w:left="13" w:firstLineChars="0" w:firstLine="0"/>
        <w:rPr>
          <w:rFonts w:asciiTheme="minorEastAsia" w:eastAsiaTheme="minorEastAsia" w:hAnsiTheme="minorEastAsia"/>
        </w:rPr>
      </w:pPr>
      <w:r w:rsidRPr="00DF1EA3">
        <w:rPr>
          <w:rFonts w:asciiTheme="minorEastAsia" w:eastAsiaTheme="minorEastAsia" w:hAnsiTheme="minorEastAsia" w:hint="eastAsia"/>
        </w:rPr>
        <w:t>项目活动的不同阶段及其特征</w:t>
      </w:r>
    </w:p>
    <w:p w:rsidR="00DF1EA3" w:rsidRPr="00DF1EA3" w:rsidRDefault="00DF1EA3" w:rsidP="00DF1EA3">
      <w:pPr>
        <w:pStyle w:val="a7"/>
        <w:adjustRightInd w:val="0"/>
        <w:snapToGrid w:val="0"/>
        <w:spacing w:line="360" w:lineRule="auto"/>
        <w:ind w:leftChars="6" w:left="13" w:firstLineChars="0" w:firstLine="0"/>
        <w:rPr>
          <w:rFonts w:asciiTheme="minorEastAsia" w:eastAsiaTheme="minorEastAsia" w:hAnsiTheme="minorEastAsia"/>
        </w:rPr>
      </w:pPr>
      <w:r w:rsidRPr="00DF1EA3">
        <w:rPr>
          <w:rFonts w:asciiTheme="minorEastAsia" w:eastAsiaTheme="minorEastAsia" w:hAnsiTheme="minorEastAsia" w:hint="eastAsia"/>
        </w:rPr>
        <w:t>第一阶段：启动项目</w:t>
      </w:r>
    </w:p>
    <w:p w:rsidR="00DF1EA3" w:rsidRPr="00DF1EA3" w:rsidRDefault="00DF1EA3" w:rsidP="00DF1EA3">
      <w:pPr>
        <w:pStyle w:val="a7"/>
        <w:adjustRightInd w:val="0"/>
        <w:snapToGrid w:val="0"/>
        <w:spacing w:line="360" w:lineRule="auto"/>
        <w:ind w:leftChars="6" w:left="13" w:firstLineChars="0" w:firstLine="0"/>
        <w:rPr>
          <w:rFonts w:asciiTheme="minorEastAsia" w:eastAsiaTheme="minorEastAsia" w:hAnsiTheme="minorEastAsia"/>
        </w:rPr>
      </w:pPr>
      <w:r w:rsidRPr="00DF1EA3">
        <w:rPr>
          <w:rFonts w:asciiTheme="minorEastAsia" w:eastAsiaTheme="minorEastAsia" w:hAnsiTheme="minorEastAsia" w:hint="eastAsia"/>
        </w:rPr>
        <w:t>第二阶段：进展中的项目</w:t>
      </w:r>
    </w:p>
    <w:p w:rsidR="00DF1EA3" w:rsidRPr="00DF1EA3" w:rsidRDefault="00DF1EA3" w:rsidP="00DF1EA3">
      <w:pPr>
        <w:pStyle w:val="a7"/>
        <w:adjustRightInd w:val="0"/>
        <w:snapToGrid w:val="0"/>
        <w:spacing w:line="360" w:lineRule="auto"/>
        <w:ind w:leftChars="6" w:left="13" w:firstLineChars="0" w:firstLine="0"/>
        <w:rPr>
          <w:rFonts w:asciiTheme="minorEastAsia" w:eastAsiaTheme="minorEastAsia" w:hAnsiTheme="minorEastAsia"/>
        </w:rPr>
      </w:pPr>
      <w:r w:rsidRPr="00DF1EA3">
        <w:rPr>
          <w:rFonts w:asciiTheme="minorEastAsia" w:eastAsiaTheme="minorEastAsia" w:hAnsiTheme="minorEastAsia" w:hint="eastAsia"/>
        </w:rPr>
        <w:t>第三阶段：结束项目</w:t>
      </w:r>
    </w:p>
    <w:p w:rsidR="0075608C" w:rsidRDefault="0075608C" w:rsidP="00DF1EA3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>【重点、难点】</w:t>
      </w:r>
    </w:p>
    <w:p w:rsidR="00DA3D19" w:rsidRPr="00DF1EA3" w:rsidRDefault="00DF1EA3" w:rsidP="00DF1EA3">
      <w:pPr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r w:rsidRPr="00DF1EA3">
        <w:rPr>
          <w:rFonts w:asciiTheme="minorEastAsia" w:eastAsiaTheme="minorEastAsia" w:hAnsiTheme="minorEastAsia" w:hint="eastAsia"/>
        </w:rPr>
        <w:t>依照项目活动的不同阶段确定项目活动的实施路径</w:t>
      </w:r>
    </w:p>
    <w:p w:rsidR="00DF1EA3" w:rsidRDefault="00DF1EA3" w:rsidP="00005B33">
      <w:pPr>
        <w:spacing w:line="360" w:lineRule="auto"/>
        <w:jc w:val="center"/>
        <w:rPr>
          <w:rFonts w:eastAsia="黑体"/>
          <w:b/>
          <w:bCs/>
          <w:sz w:val="28"/>
        </w:rPr>
      </w:pPr>
    </w:p>
    <w:p w:rsidR="0075608C" w:rsidRDefault="0075608C" w:rsidP="00005B33">
      <w:pPr>
        <w:spacing w:line="360" w:lineRule="auto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第九讲</w:t>
      </w:r>
      <w:r>
        <w:rPr>
          <w:rFonts w:eastAsia="黑体" w:hint="eastAsia"/>
          <w:b/>
          <w:bCs/>
          <w:sz w:val="28"/>
        </w:rPr>
        <w:t xml:space="preserve"> </w:t>
      </w:r>
      <w:bookmarkStart w:id="11" w:name="_Hlk17714185"/>
      <w:r>
        <w:rPr>
          <w:rFonts w:eastAsia="黑体" w:hint="eastAsia"/>
          <w:b/>
          <w:bCs/>
          <w:sz w:val="28"/>
        </w:rPr>
        <w:t>课程实施：</w:t>
      </w:r>
      <w:r w:rsidR="0094205D">
        <w:rPr>
          <w:rFonts w:eastAsia="黑体" w:hint="eastAsia"/>
          <w:b/>
          <w:bCs/>
          <w:sz w:val="28"/>
        </w:rPr>
        <w:t>stem</w:t>
      </w:r>
      <w:r w:rsidR="0094205D">
        <w:rPr>
          <w:rFonts w:eastAsia="黑体" w:hint="eastAsia"/>
          <w:b/>
          <w:bCs/>
          <w:sz w:val="28"/>
        </w:rPr>
        <w:t>活动一</w:t>
      </w:r>
    </w:p>
    <w:bookmarkEnd w:id="11"/>
    <w:p w:rsidR="0075608C" w:rsidRDefault="0075608C" w:rsidP="00DF1EA3">
      <w:pPr>
        <w:spacing w:line="360" w:lineRule="auto"/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</w:p>
    <w:p w:rsidR="00DA3D19" w:rsidRDefault="00DF1EA3" w:rsidP="00DF1EA3">
      <w:pPr>
        <w:spacing w:line="360" w:lineRule="auto"/>
        <w:rPr>
          <w:rFonts w:asciiTheme="minorEastAsia" w:eastAsiaTheme="minorEastAsia" w:hAnsiTheme="minorEastAsia"/>
          <w:bCs/>
        </w:rPr>
      </w:pPr>
      <w:r>
        <w:rPr>
          <w:rFonts w:asciiTheme="minorEastAsia" w:eastAsiaTheme="minorEastAsia" w:hAnsiTheme="minorEastAsia" w:hint="eastAsia"/>
          <w:bCs/>
        </w:rPr>
        <w:t>1</w:t>
      </w:r>
      <w:r>
        <w:rPr>
          <w:rFonts w:asciiTheme="minorEastAsia" w:eastAsiaTheme="minorEastAsia" w:hAnsiTheme="minorEastAsia"/>
          <w:bCs/>
        </w:rPr>
        <w:t>.</w:t>
      </w:r>
      <w:r>
        <w:rPr>
          <w:rFonts w:asciiTheme="minorEastAsia" w:eastAsiaTheme="minorEastAsia" w:hAnsiTheme="minorEastAsia" w:hint="eastAsia"/>
          <w:bCs/>
        </w:rPr>
        <w:t>了解stem的内涵及意义</w:t>
      </w:r>
    </w:p>
    <w:p w:rsidR="00DF1EA3" w:rsidRPr="00F440A2" w:rsidRDefault="00DF1EA3" w:rsidP="00DF1EA3">
      <w:pPr>
        <w:spacing w:line="360" w:lineRule="auto"/>
        <w:rPr>
          <w:rFonts w:asciiTheme="minorEastAsia" w:eastAsiaTheme="minorEastAsia" w:hAnsiTheme="minorEastAsia"/>
          <w:bCs/>
        </w:rPr>
      </w:pPr>
      <w:r>
        <w:rPr>
          <w:rFonts w:asciiTheme="minorEastAsia" w:eastAsiaTheme="minorEastAsia" w:hAnsiTheme="minorEastAsia" w:hint="eastAsia"/>
          <w:bCs/>
        </w:rPr>
        <w:t>2</w:t>
      </w:r>
      <w:r>
        <w:rPr>
          <w:rFonts w:asciiTheme="minorEastAsia" w:eastAsiaTheme="minorEastAsia" w:hAnsiTheme="minorEastAsia"/>
          <w:bCs/>
        </w:rPr>
        <w:t>.</w:t>
      </w:r>
      <w:r>
        <w:rPr>
          <w:rFonts w:asciiTheme="minorEastAsia" w:eastAsiaTheme="minorEastAsia" w:hAnsiTheme="minorEastAsia" w:hint="eastAsia"/>
          <w:bCs/>
        </w:rPr>
        <w:t>理解stem和项目活动的融合</w:t>
      </w:r>
    </w:p>
    <w:p w:rsidR="0075608C" w:rsidRDefault="0075608C" w:rsidP="00DF1EA3">
      <w:pPr>
        <w:spacing w:line="360" w:lineRule="auto"/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DA3D19" w:rsidRDefault="00DF1EA3" w:rsidP="00DF1EA3">
      <w:pPr>
        <w:pStyle w:val="a7"/>
        <w:numPr>
          <w:ilvl w:val="0"/>
          <w:numId w:val="46"/>
        </w:numPr>
        <w:adjustRightInd w:val="0"/>
        <w:snapToGrid w:val="0"/>
        <w:spacing w:line="360" w:lineRule="auto"/>
        <w:ind w:firstLineChars="0"/>
        <w:jc w:val="left"/>
        <w:rPr>
          <w:rFonts w:ascii="宋体" w:hAnsi="宋体"/>
          <w:bCs/>
        </w:rPr>
      </w:pPr>
      <w:r>
        <w:rPr>
          <w:rFonts w:ascii="宋体" w:hAnsi="宋体" w:hint="eastAsia"/>
          <w:bCs/>
        </w:rPr>
        <w:t>stem是什么</w:t>
      </w:r>
    </w:p>
    <w:p w:rsidR="00DF1EA3" w:rsidRDefault="00DF1EA3" w:rsidP="00DF1EA3">
      <w:pPr>
        <w:pStyle w:val="a7"/>
        <w:numPr>
          <w:ilvl w:val="0"/>
          <w:numId w:val="46"/>
        </w:numPr>
        <w:adjustRightInd w:val="0"/>
        <w:snapToGrid w:val="0"/>
        <w:spacing w:line="360" w:lineRule="auto"/>
        <w:ind w:firstLineChars="0"/>
        <w:rPr>
          <w:rFonts w:ascii="宋体" w:hAnsi="宋体"/>
          <w:bCs/>
        </w:rPr>
      </w:pPr>
      <w:r>
        <w:rPr>
          <w:rFonts w:ascii="宋体" w:hAnsi="宋体" w:hint="eastAsia"/>
          <w:bCs/>
        </w:rPr>
        <w:t>为什么要提出stem教育</w:t>
      </w:r>
    </w:p>
    <w:p w:rsidR="00DF1EA3" w:rsidRDefault="00DF1EA3" w:rsidP="00DF1EA3">
      <w:pPr>
        <w:pStyle w:val="a7"/>
        <w:numPr>
          <w:ilvl w:val="0"/>
          <w:numId w:val="46"/>
        </w:numPr>
        <w:adjustRightInd w:val="0"/>
        <w:snapToGrid w:val="0"/>
        <w:spacing w:line="360" w:lineRule="auto"/>
        <w:ind w:firstLineChars="0"/>
        <w:rPr>
          <w:rFonts w:ascii="宋体" w:hAnsi="宋体"/>
          <w:bCs/>
        </w:rPr>
      </w:pPr>
      <w:r>
        <w:rPr>
          <w:rFonts w:ascii="宋体" w:hAnsi="宋体" w:hint="eastAsia"/>
          <w:bCs/>
        </w:rPr>
        <w:t>幼儿园可以进行stem教育吗</w:t>
      </w:r>
    </w:p>
    <w:p w:rsidR="00DF1EA3" w:rsidRPr="00F440A2" w:rsidRDefault="00DF1EA3" w:rsidP="00DF1EA3">
      <w:pPr>
        <w:pStyle w:val="a7"/>
        <w:numPr>
          <w:ilvl w:val="0"/>
          <w:numId w:val="46"/>
        </w:numPr>
        <w:adjustRightInd w:val="0"/>
        <w:snapToGrid w:val="0"/>
        <w:spacing w:line="360" w:lineRule="auto"/>
        <w:ind w:firstLineChars="0"/>
        <w:rPr>
          <w:rFonts w:ascii="宋体" w:hAnsi="宋体"/>
          <w:bCs/>
        </w:rPr>
      </w:pPr>
      <w:r>
        <w:rPr>
          <w:rFonts w:ascii="宋体" w:hAnsi="宋体" w:hint="eastAsia"/>
          <w:bCs/>
        </w:rPr>
        <w:t>项目活动中的stem</w:t>
      </w:r>
    </w:p>
    <w:p w:rsidR="0075608C" w:rsidRDefault="0075608C" w:rsidP="00DF1EA3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>【重点、难点】</w:t>
      </w:r>
    </w:p>
    <w:p w:rsidR="00F440A2" w:rsidRDefault="00DF1EA3" w:rsidP="00DF1EA3">
      <w:pPr>
        <w:spacing w:line="360" w:lineRule="auto"/>
        <w:rPr>
          <w:rFonts w:asciiTheme="minorEastAsia" w:eastAsiaTheme="minorEastAsia" w:hAnsiTheme="minorEastAsia"/>
          <w:bCs/>
        </w:rPr>
      </w:pPr>
      <w:r w:rsidRPr="00DF1EA3">
        <w:rPr>
          <w:rFonts w:asciiTheme="minorEastAsia" w:eastAsiaTheme="minorEastAsia" w:hAnsiTheme="minorEastAsia" w:hint="eastAsia"/>
          <w:bCs/>
        </w:rPr>
        <w:t>理解stem教育的核心内涵，并能融入项目活动中</w:t>
      </w:r>
    </w:p>
    <w:p w:rsidR="00DF1EA3" w:rsidRPr="00DF1EA3" w:rsidRDefault="00DF1EA3" w:rsidP="00DF1EA3">
      <w:pPr>
        <w:spacing w:line="360" w:lineRule="auto"/>
        <w:rPr>
          <w:rFonts w:asciiTheme="minorEastAsia" w:eastAsiaTheme="minorEastAsia" w:hAnsiTheme="minorEastAsia"/>
          <w:bCs/>
        </w:rPr>
      </w:pPr>
    </w:p>
    <w:p w:rsidR="0075608C" w:rsidRDefault="0075608C" w:rsidP="00005B33">
      <w:pPr>
        <w:spacing w:line="360" w:lineRule="auto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第十讲</w:t>
      </w:r>
      <w:r>
        <w:rPr>
          <w:rFonts w:eastAsia="黑体" w:hint="eastAsia"/>
          <w:b/>
          <w:bCs/>
          <w:sz w:val="28"/>
        </w:rPr>
        <w:t xml:space="preserve"> </w:t>
      </w:r>
      <w:r>
        <w:rPr>
          <w:rFonts w:eastAsia="黑体" w:hint="eastAsia"/>
          <w:b/>
          <w:bCs/>
          <w:sz w:val="28"/>
        </w:rPr>
        <w:t>课程实施：</w:t>
      </w:r>
      <w:r w:rsidR="0094205D">
        <w:rPr>
          <w:rFonts w:eastAsia="黑体" w:hint="eastAsia"/>
          <w:b/>
          <w:bCs/>
          <w:sz w:val="28"/>
        </w:rPr>
        <w:t>stem</w:t>
      </w:r>
      <w:r w:rsidR="0094205D">
        <w:rPr>
          <w:rFonts w:eastAsia="黑体" w:hint="eastAsia"/>
          <w:b/>
          <w:bCs/>
          <w:sz w:val="28"/>
        </w:rPr>
        <w:t>活动二</w:t>
      </w:r>
    </w:p>
    <w:p w:rsidR="0075608C" w:rsidRDefault="0075608C" w:rsidP="00DF1EA3">
      <w:pPr>
        <w:spacing w:line="360" w:lineRule="auto"/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</w:p>
    <w:p w:rsidR="00DF1EA3" w:rsidRDefault="00DF1EA3" w:rsidP="00DF1EA3">
      <w:pPr>
        <w:spacing w:line="360" w:lineRule="auto"/>
        <w:rPr>
          <w:rFonts w:asciiTheme="minorEastAsia" w:eastAsiaTheme="minorEastAsia" w:hAnsiTheme="minorEastAsia"/>
          <w:bCs/>
        </w:rPr>
      </w:pPr>
      <w:bookmarkStart w:id="12" w:name="_Hlk17712375"/>
      <w:r>
        <w:rPr>
          <w:rFonts w:asciiTheme="minorEastAsia" w:eastAsiaTheme="minorEastAsia" w:hAnsiTheme="minorEastAsia" w:hint="eastAsia"/>
          <w:bCs/>
        </w:rPr>
        <w:t>1</w:t>
      </w:r>
      <w:r>
        <w:rPr>
          <w:rFonts w:asciiTheme="minorEastAsia" w:eastAsiaTheme="minorEastAsia" w:hAnsiTheme="minorEastAsia"/>
          <w:bCs/>
        </w:rPr>
        <w:t>.</w:t>
      </w:r>
      <w:r>
        <w:rPr>
          <w:rFonts w:asciiTheme="minorEastAsia" w:eastAsiaTheme="minorEastAsia" w:hAnsiTheme="minorEastAsia" w:hint="eastAsia"/>
          <w:bCs/>
        </w:rPr>
        <w:t>理解stem在幼儿园教育活动中的融合方式</w:t>
      </w:r>
    </w:p>
    <w:p w:rsidR="00DF1EA3" w:rsidRPr="00F440A2" w:rsidRDefault="00DF1EA3" w:rsidP="00DF1EA3">
      <w:pPr>
        <w:spacing w:line="360" w:lineRule="auto"/>
        <w:rPr>
          <w:rFonts w:asciiTheme="minorEastAsia" w:eastAsiaTheme="minorEastAsia" w:hAnsiTheme="minorEastAsia"/>
          <w:bCs/>
        </w:rPr>
      </w:pPr>
      <w:r>
        <w:rPr>
          <w:rFonts w:asciiTheme="minorEastAsia" w:eastAsiaTheme="minorEastAsia" w:hAnsiTheme="minorEastAsia" w:hint="eastAsia"/>
          <w:bCs/>
        </w:rPr>
        <w:t>2</w:t>
      </w:r>
      <w:r>
        <w:rPr>
          <w:rFonts w:asciiTheme="minorEastAsia" w:eastAsiaTheme="minorEastAsia" w:hAnsiTheme="minorEastAsia"/>
          <w:bCs/>
        </w:rPr>
        <w:t>.</w:t>
      </w:r>
      <w:r>
        <w:rPr>
          <w:rFonts w:asciiTheme="minorEastAsia" w:eastAsiaTheme="minorEastAsia" w:hAnsiTheme="minorEastAsia" w:hint="eastAsia"/>
          <w:bCs/>
        </w:rPr>
        <w:t>设计stem</w:t>
      </w:r>
      <w:proofErr w:type="gramStart"/>
      <w:r>
        <w:rPr>
          <w:rFonts w:asciiTheme="minorEastAsia" w:eastAsiaTheme="minorEastAsia" w:hAnsiTheme="minorEastAsia" w:hint="eastAsia"/>
          <w:bCs/>
        </w:rPr>
        <w:t>学习区角和</w:t>
      </w:r>
      <w:proofErr w:type="gramEnd"/>
      <w:r>
        <w:rPr>
          <w:rFonts w:asciiTheme="minorEastAsia" w:eastAsiaTheme="minorEastAsia" w:hAnsiTheme="minorEastAsia" w:hint="eastAsia"/>
          <w:bCs/>
        </w:rPr>
        <w:t>户外活动</w:t>
      </w:r>
    </w:p>
    <w:bookmarkEnd w:id="12"/>
    <w:p w:rsidR="0075608C" w:rsidRDefault="0075608C" w:rsidP="00DF1EA3">
      <w:pPr>
        <w:spacing w:line="360" w:lineRule="auto"/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DA3D19" w:rsidRPr="00DF1EA3" w:rsidRDefault="00DF1EA3" w:rsidP="00DF1EA3">
      <w:pPr>
        <w:pStyle w:val="a7"/>
        <w:numPr>
          <w:ilvl w:val="0"/>
          <w:numId w:val="47"/>
        </w:numPr>
        <w:adjustRightInd w:val="0"/>
        <w:snapToGrid w:val="0"/>
        <w:spacing w:line="360" w:lineRule="auto"/>
        <w:ind w:firstLineChars="0"/>
        <w:rPr>
          <w:rFonts w:ascii="宋体" w:hAnsi="宋体"/>
          <w:bCs/>
        </w:rPr>
      </w:pPr>
      <w:r w:rsidRPr="00DF1EA3">
        <w:rPr>
          <w:rFonts w:ascii="宋体" w:hAnsi="宋体" w:hint="eastAsia"/>
          <w:bCs/>
        </w:rPr>
        <w:t>stem学习区角</w:t>
      </w:r>
    </w:p>
    <w:p w:rsidR="00DF1EA3" w:rsidRDefault="00DF1EA3" w:rsidP="00DF1EA3">
      <w:pPr>
        <w:pStyle w:val="a7"/>
        <w:numPr>
          <w:ilvl w:val="0"/>
          <w:numId w:val="47"/>
        </w:numPr>
        <w:adjustRightInd w:val="0"/>
        <w:snapToGrid w:val="0"/>
        <w:spacing w:line="360" w:lineRule="auto"/>
        <w:ind w:firstLineChars="0"/>
        <w:rPr>
          <w:rFonts w:ascii="宋体" w:hAnsi="宋体"/>
          <w:bCs/>
        </w:rPr>
      </w:pPr>
      <w:r>
        <w:rPr>
          <w:rFonts w:ascii="宋体" w:hAnsi="宋体" w:hint="eastAsia"/>
          <w:bCs/>
        </w:rPr>
        <w:lastRenderedPageBreak/>
        <w:t>户外stem</w:t>
      </w:r>
    </w:p>
    <w:p w:rsidR="00DF1EA3" w:rsidRPr="00DF1EA3" w:rsidRDefault="00DF1EA3" w:rsidP="00DF1EA3">
      <w:pPr>
        <w:pStyle w:val="a7"/>
        <w:numPr>
          <w:ilvl w:val="0"/>
          <w:numId w:val="47"/>
        </w:numPr>
        <w:adjustRightInd w:val="0"/>
        <w:snapToGrid w:val="0"/>
        <w:spacing w:line="360" w:lineRule="auto"/>
        <w:ind w:firstLineChars="0"/>
        <w:rPr>
          <w:rFonts w:ascii="宋体" w:hAnsi="宋体"/>
          <w:bCs/>
        </w:rPr>
      </w:pPr>
      <w:r>
        <w:rPr>
          <w:rFonts w:ascii="宋体" w:hAnsi="宋体" w:hint="eastAsia"/>
          <w:bCs/>
        </w:rPr>
        <w:t>基本stem的实地考察</w:t>
      </w:r>
    </w:p>
    <w:p w:rsidR="0075608C" w:rsidRDefault="0075608C" w:rsidP="00DF1EA3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>【重点、难点】</w:t>
      </w:r>
    </w:p>
    <w:p w:rsidR="0075608C" w:rsidRDefault="00DF1EA3" w:rsidP="00F440A2">
      <w:pPr>
        <w:spacing w:line="360" w:lineRule="auto"/>
        <w:rPr>
          <w:rFonts w:asciiTheme="minorEastAsia" w:eastAsiaTheme="minorEastAsia" w:hAnsiTheme="minorEastAsia"/>
          <w:bCs/>
        </w:rPr>
      </w:pPr>
      <w:r w:rsidRPr="00DF1EA3">
        <w:rPr>
          <w:rFonts w:asciiTheme="minorEastAsia" w:eastAsiaTheme="minorEastAsia" w:hAnsiTheme="minorEastAsia" w:hint="eastAsia"/>
          <w:bCs/>
        </w:rPr>
        <w:t>把握stem核心内涵，设计stem</w:t>
      </w:r>
      <w:proofErr w:type="gramStart"/>
      <w:r w:rsidRPr="00DF1EA3">
        <w:rPr>
          <w:rFonts w:asciiTheme="minorEastAsia" w:eastAsiaTheme="minorEastAsia" w:hAnsiTheme="minorEastAsia" w:hint="eastAsia"/>
          <w:bCs/>
        </w:rPr>
        <w:t>学习区角和</w:t>
      </w:r>
      <w:proofErr w:type="gramEnd"/>
      <w:r w:rsidRPr="00DF1EA3">
        <w:rPr>
          <w:rFonts w:asciiTheme="minorEastAsia" w:eastAsiaTheme="minorEastAsia" w:hAnsiTheme="minorEastAsia" w:hint="eastAsia"/>
          <w:bCs/>
        </w:rPr>
        <w:t>户外活动</w:t>
      </w:r>
    </w:p>
    <w:p w:rsidR="00DF1EA3" w:rsidRPr="00DF1EA3" w:rsidRDefault="00DF1EA3" w:rsidP="00F440A2">
      <w:pPr>
        <w:spacing w:line="360" w:lineRule="auto"/>
        <w:rPr>
          <w:rFonts w:asciiTheme="minorEastAsia" w:eastAsiaTheme="minorEastAsia" w:hAnsiTheme="minorEastAsia"/>
          <w:bCs/>
        </w:rPr>
      </w:pPr>
    </w:p>
    <w:p w:rsidR="00DA3D19" w:rsidRDefault="0094205D" w:rsidP="0094205D">
      <w:pPr>
        <w:spacing w:line="360" w:lineRule="auto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第四章</w:t>
      </w:r>
      <w:r>
        <w:rPr>
          <w:rFonts w:eastAsia="黑体" w:hint="eastAsia"/>
          <w:b/>
          <w:bCs/>
          <w:sz w:val="28"/>
        </w:rPr>
        <w:t xml:space="preserve"> </w:t>
      </w:r>
      <w:r>
        <w:rPr>
          <w:rFonts w:eastAsia="黑体" w:hint="eastAsia"/>
          <w:b/>
          <w:bCs/>
          <w:sz w:val="28"/>
        </w:rPr>
        <w:t>幼儿园课程评价</w:t>
      </w:r>
    </w:p>
    <w:p w:rsidR="0075608C" w:rsidRDefault="0075608C" w:rsidP="00005B33">
      <w:pPr>
        <w:spacing w:line="360" w:lineRule="auto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第十一讲</w:t>
      </w:r>
      <w:r>
        <w:rPr>
          <w:rFonts w:eastAsia="黑体" w:hint="eastAsia"/>
          <w:b/>
          <w:bCs/>
          <w:sz w:val="28"/>
        </w:rPr>
        <w:t xml:space="preserve"> </w:t>
      </w:r>
      <w:r w:rsidR="0094205D">
        <w:rPr>
          <w:rFonts w:eastAsia="黑体" w:hint="eastAsia"/>
          <w:b/>
          <w:bCs/>
          <w:sz w:val="28"/>
        </w:rPr>
        <w:t>幼儿园课程评价一</w:t>
      </w:r>
    </w:p>
    <w:p w:rsidR="0094205D" w:rsidRDefault="0094205D" w:rsidP="0094205D">
      <w:pPr>
        <w:spacing w:line="360" w:lineRule="auto"/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</w:p>
    <w:p w:rsidR="0094205D" w:rsidRPr="001C4EFA" w:rsidRDefault="0094205D" w:rsidP="0094205D">
      <w:pPr>
        <w:spacing w:line="360" w:lineRule="auto"/>
        <w:rPr>
          <w:rFonts w:asciiTheme="minorEastAsia" w:eastAsiaTheme="minorEastAsia" w:hAnsiTheme="minorEastAsia"/>
          <w:bCs/>
        </w:rPr>
      </w:pPr>
      <w:r w:rsidRPr="001C4EFA">
        <w:rPr>
          <w:rFonts w:asciiTheme="minorEastAsia" w:eastAsiaTheme="minorEastAsia" w:hAnsiTheme="minorEastAsia" w:hint="eastAsia"/>
          <w:bCs/>
        </w:rPr>
        <w:t>1</w:t>
      </w:r>
      <w:r w:rsidRPr="001C4EFA">
        <w:rPr>
          <w:rFonts w:asciiTheme="minorEastAsia" w:eastAsiaTheme="minorEastAsia" w:hAnsiTheme="minorEastAsia"/>
          <w:bCs/>
        </w:rPr>
        <w:t>.掌握</w:t>
      </w:r>
      <w:r w:rsidRPr="001C4EFA">
        <w:rPr>
          <w:rFonts w:asciiTheme="minorEastAsia" w:eastAsiaTheme="minorEastAsia" w:hAnsiTheme="minorEastAsia" w:hint="eastAsia"/>
          <w:bCs/>
        </w:rPr>
        <w:t>幼儿园课程评价的类型与特点；</w:t>
      </w:r>
    </w:p>
    <w:p w:rsidR="0094205D" w:rsidRPr="001C4EFA" w:rsidRDefault="0094205D" w:rsidP="0094205D">
      <w:pPr>
        <w:spacing w:line="360" w:lineRule="auto"/>
        <w:rPr>
          <w:rFonts w:asciiTheme="minorEastAsia" w:eastAsiaTheme="minorEastAsia" w:hAnsiTheme="minorEastAsia"/>
          <w:bCs/>
        </w:rPr>
      </w:pPr>
      <w:r w:rsidRPr="001C4EFA">
        <w:rPr>
          <w:rFonts w:asciiTheme="minorEastAsia" w:eastAsiaTheme="minorEastAsia" w:hAnsiTheme="minorEastAsia" w:hint="eastAsia"/>
          <w:bCs/>
        </w:rPr>
        <w:t>2</w:t>
      </w:r>
      <w:r w:rsidRPr="001C4EFA">
        <w:rPr>
          <w:rFonts w:asciiTheme="minorEastAsia" w:eastAsiaTheme="minorEastAsia" w:hAnsiTheme="minorEastAsia"/>
          <w:bCs/>
        </w:rPr>
        <w:t>.</w:t>
      </w:r>
      <w:r w:rsidRPr="001C4EFA">
        <w:rPr>
          <w:rFonts w:asciiTheme="minorEastAsia" w:eastAsiaTheme="minorEastAsia" w:hAnsiTheme="minorEastAsia" w:hint="eastAsia"/>
          <w:bCs/>
        </w:rPr>
        <w:t>了解幼儿园课程评价的主要模式；</w:t>
      </w:r>
    </w:p>
    <w:p w:rsidR="0094205D" w:rsidRPr="005C5F7E" w:rsidRDefault="0094205D" w:rsidP="0094205D">
      <w:pPr>
        <w:rPr>
          <w:rFonts w:eastAsia="黑体"/>
          <w:bCs/>
        </w:rPr>
      </w:pPr>
    </w:p>
    <w:p w:rsidR="0094205D" w:rsidRDefault="0094205D" w:rsidP="0094205D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94205D" w:rsidRPr="001C4EFA" w:rsidRDefault="0094205D" w:rsidP="0094205D">
      <w:pPr>
        <w:adjustRightInd w:val="0"/>
        <w:snapToGrid w:val="0"/>
        <w:spacing w:line="360" w:lineRule="auto"/>
        <w:rPr>
          <w:rFonts w:ascii="宋体" w:hAnsi="宋体"/>
        </w:rPr>
      </w:pPr>
      <w:r w:rsidRPr="001C4EFA">
        <w:rPr>
          <w:rFonts w:ascii="宋体" w:hAnsi="宋体" w:hint="eastAsia"/>
        </w:rPr>
        <w:t>第一节 幼儿园课程评价概述</w:t>
      </w:r>
    </w:p>
    <w:p w:rsidR="0094205D" w:rsidRPr="001C4EFA" w:rsidRDefault="0094205D" w:rsidP="0094205D">
      <w:pPr>
        <w:pStyle w:val="a7"/>
        <w:numPr>
          <w:ilvl w:val="0"/>
          <w:numId w:val="33"/>
        </w:numPr>
        <w:adjustRightInd w:val="0"/>
        <w:snapToGrid w:val="0"/>
        <w:spacing w:line="360" w:lineRule="auto"/>
        <w:ind w:firstLineChars="0"/>
        <w:rPr>
          <w:rFonts w:ascii="宋体" w:hAnsi="宋体"/>
        </w:rPr>
      </w:pPr>
      <w:r w:rsidRPr="001C4EFA">
        <w:rPr>
          <w:rFonts w:ascii="宋体" w:hAnsi="宋体" w:hint="eastAsia"/>
        </w:rPr>
        <w:t>幼儿园课程评价的含义；</w:t>
      </w:r>
    </w:p>
    <w:p w:rsidR="0094205D" w:rsidRDefault="0094205D" w:rsidP="0094205D">
      <w:pPr>
        <w:pStyle w:val="a7"/>
        <w:numPr>
          <w:ilvl w:val="0"/>
          <w:numId w:val="33"/>
        </w:numPr>
        <w:adjustRightInd w:val="0"/>
        <w:snapToGrid w:val="0"/>
        <w:spacing w:line="360" w:lineRule="auto"/>
        <w:ind w:firstLineChars="0"/>
        <w:rPr>
          <w:rFonts w:ascii="宋体" w:hAnsi="宋体"/>
        </w:rPr>
      </w:pPr>
      <w:r w:rsidRPr="001C4EFA">
        <w:rPr>
          <w:rFonts w:ascii="宋体" w:hAnsi="宋体" w:hint="eastAsia"/>
        </w:rPr>
        <w:t>目的和作用；</w:t>
      </w:r>
    </w:p>
    <w:p w:rsidR="0094205D" w:rsidRPr="001C4EFA" w:rsidRDefault="0094205D" w:rsidP="0094205D">
      <w:pPr>
        <w:pStyle w:val="a7"/>
        <w:numPr>
          <w:ilvl w:val="0"/>
          <w:numId w:val="33"/>
        </w:numPr>
        <w:adjustRightInd w:val="0"/>
        <w:snapToGrid w:val="0"/>
        <w:spacing w:line="360" w:lineRule="auto"/>
        <w:ind w:firstLineChars="0"/>
        <w:rPr>
          <w:rFonts w:ascii="宋体" w:hAnsi="宋体"/>
        </w:rPr>
      </w:pPr>
      <w:r w:rsidRPr="001C4EFA">
        <w:rPr>
          <w:rFonts w:ascii="宋体" w:hAnsi="宋体" w:hint="eastAsia"/>
        </w:rPr>
        <w:t>类型与特点。</w:t>
      </w:r>
    </w:p>
    <w:p w:rsidR="0094205D" w:rsidRPr="001C4EFA" w:rsidRDefault="0094205D" w:rsidP="0094205D">
      <w:pPr>
        <w:adjustRightInd w:val="0"/>
        <w:snapToGrid w:val="0"/>
        <w:spacing w:line="360" w:lineRule="auto"/>
        <w:rPr>
          <w:rFonts w:ascii="宋体" w:hAnsi="宋体"/>
        </w:rPr>
      </w:pPr>
      <w:r w:rsidRPr="001C4EFA">
        <w:rPr>
          <w:rFonts w:ascii="宋体" w:hAnsi="宋体" w:hint="eastAsia"/>
        </w:rPr>
        <w:t>第二节 幼儿园课程评价的基本要素</w:t>
      </w:r>
    </w:p>
    <w:p w:rsidR="0094205D" w:rsidRDefault="0094205D" w:rsidP="0094205D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94205D" w:rsidRDefault="0094205D" w:rsidP="0094205D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>【重点、难点】</w:t>
      </w:r>
    </w:p>
    <w:p w:rsidR="0094205D" w:rsidRPr="001C4EFA" w:rsidRDefault="0094205D" w:rsidP="0094205D">
      <w:pPr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r w:rsidRPr="001C4EFA">
        <w:rPr>
          <w:rFonts w:asciiTheme="minorEastAsia" w:eastAsiaTheme="minorEastAsia" w:hAnsiTheme="minorEastAsia"/>
        </w:rPr>
        <w:t>掌握</w:t>
      </w:r>
      <w:r w:rsidRPr="001C4EFA">
        <w:rPr>
          <w:rFonts w:asciiTheme="minorEastAsia" w:eastAsiaTheme="minorEastAsia" w:hAnsiTheme="minorEastAsia" w:hint="eastAsia"/>
        </w:rPr>
        <w:t>幼儿园课程评价的类型与特点；</w:t>
      </w:r>
    </w:p>
    <w:p w:rsidR="0094205D" w:rsidRPr="005C5F7E" w:rsidRDefault="0094205D" w:rsidP="0094205D">
      <w:pPr>
        <w:spacing w:line="360" w:lineRule="auto"/>
        <w:jc w:val="center"/>
        <w:rPr>
          <w:rFonts w:eastAsia="黑体"/>
          <w:b/>
          <w:bCs/>
          <w:sz w:val="28"/>
        </w:rPr>
      </w:pPr>
    </w:p>
    <w:p w:rsidR="0094205D" w:rsidRDefault="0094205D" w:rsidP="0094205D">
      <w:pPr>
        <w:spacing w:line="360" w:lineRule="auto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第十二讲</w:t>
      </w:r>
      <w:r>
        <w:rPr>
          <w:rFonts w:eastAsia="黑体" w:hint="eastAsia"/>
          <w:b/>
          <w:bCs/>
          <w:sz w:val="28"/>
        </w:rPr>
        <w:t xml:space="preserve"> </w:t>
      </w:r>
      <w:r>
        <w:rPr>
          <w:rFonts w:eastAsia="黑体" w:hint="eastAsia"/>
          <w:b/>
          <w:bCs/>
          <w:sz w:val="28"/>
        </w:rPr>
        <w:t>幼儿园课程评价二</w:t>
      </w:r>
    </w:p>
    <w:p w:rsidR="0094205D" w:rsidRDefault="0094205D" w:rsidP="0094205D">
      <w:pPr>
        <w:spacing w:line="360" w:lineRule="auto"/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</w:p>
    <w:p w:rsidR="0094205D" w:rsidRPr="001C4EFA" w:rsidRDefault="0094205D" w:rsidP="0094205D">
      <w:pPr>
        <w:spacing w:line="360" w:lineRule="auto"/>
        <w:rPr>
          <w:rFonts w:asciiTheme="minorEastAsia" w:eastAsiaTheme="minorEastAsia" w:hAnsiTheme="minorEastAsia"/>
          <w:bCs/>
        </w:rPr>
      </w:pPr>
      <w:bookmarkStart w:id="13" w:name="_Hlk17712416"/>
      <w:r w:rsidRPr="001C4EFA">
        <w:rPr>
          <w:rFonts w:asciiTheme="minorEastAsia" w:eastAsiaTheme="minorEastAsia" w:hAnsiTheme="minorEastAsia" w:hint="eastAsia"/>
          <w:bCs/>
        </w:rPr>
        <w:t>1</w:t>
      </w:r>
      <w:r w:rsidRPr="001C4EFA">
        <w:rPr>
          <w:rFonts w:asciiTheme="minorEastAsia" w:eastAsiaTheme="minorEastAsia" w:hAnsiTheme="minorEastAsia"/>
          <w:bCs/>
        </w:rPr>
        <w:t>.掌握</w:t>
      </w:r>
      <w:r w:rsidRPr="001C4EFA">
        <w:rPr>
          <w:rFonts w:asciiTheme="minorEastAsia" w:eastAsiaTheme="minorEastAsia" w:hAnsiTheme="minorEastAsia" w:hint="eastAsia"/>
          <w:bCs/>
        </w:rPr>
        <w:t>幼儿园课程评价的</w:t>
      </w:r>
      <w:r>
        <w:rPr>
          <w:rFonts w:asciiTheme="minorEastAsia" w:eastAsiaTheme="minorEastAsia" w:hAnsiTheme="minorEastAsia" w:hint="eastAsia"/>
          <w:bCs/>
        </w:rPr>
        <w:t>流程</w:t>
      </w:r>
    </w:p>
    <w:bookmarkEnd w:id="13"/>
    <w:p w:rsidR="0094205D" w:rsidRPr="001C4EFA" w:rsidRDefault="0094205D" w:rsidP="0094205D">
      <w:pPr>
        <w:spacing w:line="360" w:lineRule="auto"/>
        <w:rPr>
          <w:rFonts w:asciiTheme="minorEastAsia" w:eastAsiaTheme="minorEastAsia" w:hAnsiTheme="minorEastAsia"/>
          <w:bCs/>
        </w:rPr>
      </w:pPr>
      <w:r>
        <w:rPr>
          <w:rFonts w:asciiTheme="minorEastAsia" w:eastAsiaTheme="minorEastAsia" w:hAnsiTheme="minorEastAsia"/>
          <w:bCs/>
        </w:rPr>
        <w:t>2</w:t>
      </w:r>
      <w:r w:rsidRPr="001C4EFA">
        <w:rPr>
          <w:rFonts w:asciiTheme="minorEastAsia" w:eastAsiaTheme="minorEastAsia" w:hAnsiTheme="minorEastAsia"/>
          <w:bCs/>
        </w:rPr>
        <w:t>.</w:t>
      </w:r>
      <w:r w:rsidRPr="001C4EFA">
        <w:rPr>
          <w:rFonts w:asciiTheme="minorEastAsia" w:eastAsiaTheme="minorEastAsia" w:hAnsiTheme="minorEastAsia" w:hint="eastAsia"/>
          <w:bCs/>
        </w:rPr>
        <w:t>熟悉幼儿园课程评价的原则。</w:t>
      </w:r>
    </w:p>
    <w:p w:rsidR="0094205D" w:rsidRPr="001C4EFA" w:rsidRDefault="0094205D" w:rsidP="0094205D">
      <w:pPr>
        <w:rPr>
          <w:rFonts w:eastAsia="黑体"/>
          <w:b/>
          <w:bCs/>
          <w:sz w:val="28"/>
        </w:rPr>
      </w:pPr>
    </w:p>
    <w:p w:rsidR="0094205D" w:rsidRDefault="0094205D" w:rsidP="0094205D">
      <w:pPr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94205D" w:rsidRDefault="0094205D" w:rsidP="0094205D">
      <w:pPr>
        <w:adjustRightInd w:val="0"/>
        <w:snapToGrid w:val="0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一、幼儿园课程评价的流程</w:t>
      </w:r>
    </w:p>
    <w:p w:rsidR="0094205D" w:rsidRPr="005C5F7E" w:rsidRDefault="0094205D" w:rsidP="0094205D">
      <w:pPr>
        <w:adjustRightInd w:val="0"/>
        <w:snapToGrid w:val="0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二、</w:t>
      </w:r>
      <w:r w:rsidRPr="005C5F7E">
        <w:rPr>
          <w:rFonts w:ascii="宋体" w:hAnsi="宋体" w:hint="eastAsia"/>
        </w:rPr>
        <w:t>幼儿园课程评价的原则及过程</w:t>
      </w:r>
    </w:p>
    <w:p w:rsidR="0094205D" w:rsidRPr="001C4EFA" w:rsidRDefault="0094205D" w:rsidP="0094205D">
      <w:pPr>
        <w:adjustRightInd w:val="0"/>
        <w:snapToGrid w:val="0"/>
        <w:spacing w:line="360" w:lineRule="auto"/>
        <w:rPr>
          <w:rFonts w:ascii="宋体" w:hAnsi="宋体"/>
        </w:rPr>
      </w:pPr>
    </w:p>
    <w:p w:rsidR="0094205D" w:rsidRDefault="0094205D" w:rsidP="0094205D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>【重点、难点】</w:t>
      </w:r>
    </w:p>
    <w:p w:rsidR="0094205D" w:rsidRPr="001C4EFA" w:rsidRDefault="0094205D" w:rsidP="0094205D">
      <w:pPr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r w:rsidRPr="001C4EFA">
        <w:rPr>
          <w:rFonts w:asciiTheme="minorEastAsia" w:eastAsiaTheme="minorEastAsia" w:hAnsiTheme="minorEastAsia" w:hint="eastAsia"/>
        </w:rPr>
        <w:lastRenderedPageBreak/>
        <w:t>熟悉幼儿园课程评价的原则</w:t>
      </w:r>
    </w:p>
    <w:p w:rsidR="0094205D" w:rsidRDefault="0094205D" w:rsidP="0094205D">
      <w:pPr>
        <w:spacing w:line="360" w:lineRule="auto"/>
        <w:jc w:val="center"/>
        <w:rPr>
          <w:rFonts w:ascii="宋体" w:hAnsi="宋体" w:cs="宋体"/>
          <w:b/>
          <w:kern w:val="0"/>
          <w:sz w:val="24"/>
          <w:szCs w:val="18"/>
        </w:rPr>
      </w:pPr>
    </w:p>
    <w:p w:rsidR="0075608C" w:rsidRPr="0094205D" w:rsidRDefault="0094205D" w:rsidP="00005B33">
      <w:pPr>
        <w:spacing w:line="360" w:lineRule="auto"/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第五章</w:t>
      </w:r>
      <w:r>
        <w:rPr>
          <w:rFonts w:eastAsia="黑体" w:hint="eastAsia"/>
          <w:b/>
          <w:bCs/>
          <w:sz w:val="28"/>
        </w:rPr>
        <w:t xml:space="preserve"> </w:t>
      </w:r>
      <w:r>
        <w:rPr>
          <w:rFonts w:eastAsia="黑体"/>
          <w:b/>
          <w:bCs/>
          <w:sz w:val="28"/>
        </w:rPr>
        <w:t xml:space="preserve"> </w:t>
      </w:r>
      <w:proofErr w:type="gramStart"/>
      <w:r>
        <w:rPr>
          <w:rFonts w:eastAsia="黑体" w:hint="eastAsia"/>
          <w:b/>
          <w:bCs/>
          <w:sz w:val="28"/>
        </w:rPr>
        <w:t>园本课程</w:t>
      </w:r>
      <w:proofErr w:type="gramEnd"/>
    </w:p>
    <w:p w:rsidR="00381D0A" w:rsidRDefault="00381D0A" w:rsidP="00381D0A">
      <w:pPr>
        <w:jc w:val="center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第</w:t>
      </w:r>
      <w:r w:rsidR="0075608C">
        <w:rPr>
          <w:rFonts w:eastAsia="黑体" w:hint="eastAsia"/>
          <w:b/>
          <w:bCs/>
          <w:sz w:val="28"/>
        </w:rPr>
        <w:t>十</w:t>
      </w:r>
      <w:r w:rsidR="0094205D">
        <w:rPr>
          <w:rFonts w:eastAsia="黑体" w:hint="eastAsia"/>
          <w:b/>
          <w:bCs/>
          <w:sz w:val="28"/>
        </w:rPr>
        <w:t>三</w:t>
      </w:r>
      <w:r w:rsidR="0075608C">
        <w:rPr>
          <w:rFonts w:eastAsia="黑体" w:hint="eastAsia"/>
          <w:b/>
          <w:bCs/>
          <w:sz w:val="28"/>
        </w:rPr>
        <w:t>讲</w:t>
      </w:r>
      <w:r>
        <w:rPr>
          <w:rFonts w:eastAsia="黑体" w:hint="eastAsia"/>
          <w:b/>
          <w:bCs/>
          <w:sz w:val="28"/>
        </w:rPr>
        <w:t xml:space="preserve"> </w:t>
      </w:r>
      <w:proofErr w:type="gramStart"/>
      <w:r w:rsidR="00DA3D19">
        <w:rPr>
          <w:rFonts w:eastAsia="黑体" w:hint="eastAsia"/>
          <w:b/>
          <w:bCs/>
          <w:sz w:val="28"/>
        </w:rPr>
        <w:t>幼儿园</w:t>
      </w:r>
      <w:r w:rsidR="001C4EFA" w:rsidRPr="001C4EFA">
        <w:rPr>
          <w:rFonts w:eastAsia="黑体" w:hint="eastAsia"/>
          <w:b/>
          <w:bCs/>
          <w:sz w:val="28"/>
        </w:rPr>
        <w:t>园本课程</w:t>
      </w:r>
      <w:r w:rsidR="0094205D">
        <w:rPr>
          <w:rFonts w:eastAsia="黑体" w:hint="eastAsia"/>
          <w:b/>
          <w:bCs/>
          <w:sz w:val="28"/>
        </w:rPr>
        <w:t>一</w:t>
      </w:r>
      <w:proofErr w:type="gramEnd"/>
      <w:r w:rsidR="0094205D">
        <w:rPr>
          <w:rFonts w:eastAsia="黑体" w:hint="eastAsia"/>
          <w:b/>
          <w:bCs/>
          <w:sz w:val="28"/>
        </w:rPr>
        <w:t>：基本理论</w:t>
      </w:r>
    </w:p>
    <w:p w:rsidR="00381D0A" w:rsidRDefault="00381D0A" w:rsidP="001C4EFA">
      <w:pPr>
        <w:spacing w:line="360" w:lineRule="auto"/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</w:p>
    <w:p w:rsidR="001C4EFA" w:rsidRPr="001C4EFA" w:rsidRDefault="001C4EFA" w:rsidP="001C4EFA">
      <w:pPr>
        <w:spacing w:line="360" w:lineRule="auto"/>
        <w:rPr>
          <w:rFonts w:asciiTheme="minorEastAsia" w:eastAsiaTheme="minorEastAsia" w:hAnsiTheme="minorEastAsia"/>
          <w:bCs/>
        </w:rPr>
      </w:pPr>
      <w:r w:rsidRPr="001C4EFA">
        <w:rPr>
          <w:rFonts w:asciiTheme="minorEastAsia" w:eastAsiaTheme="minorEastAsia" w:hAnsiTheme="minorEastAsia"/>
          <w:bCs/>
        </w:rPr>
        <w:t>1</w:t>
      </w:r>
      <w:r w:rsidRPr="001C4EFA">
        <w:rPr>
          <w:rFonts w:asciiTheme="minorEastAsia" w:eastAsiaTheme="minorEastAsia" w:hAnsiTheme="minorEastAsia" w:hint="eastAsia"/>
          <w:bCs/>
        </w:rPr>
        <w:t>.</w:t>
      </w:r>
      <w:proofErr w:type="gramStart"/>
      <w:r w:rsidRPr="001C4EFA">
        <w:rPr>
          <w:rFonts w:asciiTheme="minorEastAsia" w:eastAsiaTheme="minorEastAsia" w:hAnsiTheme="minorEastAsia"/>
          <w:bCs/>
        </w:rPr>
        <w:t>了解园本课程</w:t>
      </w:r>
      <w:proofErr w:type="gramEnd"/>
      <w:r w:rsidRPr="001C4EFA">
        <w:rPr>
          <w:rFonts w:asciiTheme="minorEastAsia" w:eastAsiaTheme="minorEastAsia" w:hAnsiTheme="minorEastAsia"/>
          <w:bCs/>
        </w:rPr>
        <w:t>的内涵及特点</w:t>
      </w:r>
      <w:r>
        <w:rPr>
          <w:rFonts w:asciiTheme="minorEastAsia" w:eastAsiaTheme="minorEastAsia" w:hAnsiTheme="minorEastAsia" w:hint="eastAsia"/>
          <w:bCs/>
        </w:rPr>
        <w:t>；</w:t>
      </w:r>
    </w:p>
    <w:p w:rsidR="001C4EFA" w:rsidRPr="001C4EFA" w:rsidRDefault="001C4EFA" w:rsidP="001C4EFA">
      <w:pPr>
        <w:spacing w:line="360" w:lineRule="auto"/>
        <w:rPr>
          <w:rFonts w:asciiTheme="minorEastAsia" w:eastAsiaTheme="minorEastAsia" w:hAnsiTheme="minorEastAsia"/>
          <w:bCs/>
        </w:rPr>
      </w:pPr>
      <w:r w:rsidRPr="001C4EFA">
        <w:rPr>
          <w:rFonts w:asciiTheme="minorEastAsia" w:eastAsiaTheme="minorEastAsia" w:hAnsiTheme="minorEastAsia"/>
          <w:bCs/>
        </w:rPr>
        <w:t>2</w:t>
      </w:r>
      <w:r w:rsidRPr="001C4EFA">
        <w:rPr>
          <w:rFonts w:asciiTheme="minorEastAsia" w:eastAsiaTheme="minorEastAsia" w:hAnsiTheme="minorEastAsia" w:hint="eastAsia"/>
          <w:bCs/>
        </w:rPr>
        <w:t>.</w:t>
      </w:r>
      <w:proofErr w:type="gramStart"/>
      <w:r w:rsidRPr="001C4EFA">
        <w:rPr>
          <w:rFonts w:asciiTheme="minorEastAsia" w:eastAsiaTheme="minorEastAsia" w:hAnsiTheme="minorEastAsia"/>
          <w:bCs/>
        </w:rPr>
        <w:t>理解园本课程</w:t>
      </w:r>
      <w:proofErr w:type="gramEnd"/>
      <w:r w:rsidRPr="001C4EFA">
        <w:rPr>
          <w:rFonts w:asciiTheme="minorEastAsia" w:eastAsiaTheme="minorEastAsia" w:hAnsiTheme="minorEastAsia"/>
          <w:bCs/>
        </w:rPr>
        <w:t>开发界定</w:t>
      </w:r>
      <w:r>
        <w:rPr>
          <w:rFonts w:asciiTheme="minorEastAsia" w:eastAsiaTheme="minorEastAsia" w:hAnsiTheme="minorEastAsia" w:hint="eastAsia"/>
          <w:bCs/>
        </w:rPr>
        <w:t>；</w:t>
      </w:r>
    </w:p>
    <w:p w:rsidR="001C4EFA" w:rsidRPr="001C4EFA" w:rsidRDefault="001C4EFA" w:rsidP="001C4EFA">
      <w:pPr>
        <w:spacing w:line="360" w:lineRule="auto"/>
        <w:rPr>
          <w:rFonts w:asciiTheme="minorEastAsia" w:eastAsiaTheme="minorEastAsia" w:hAnsiTheme="minorEastAsia"/>
          <w:bCs/>
        </w:rPr>
      </w:pPr>
      <w:r w:rsidRPr="001C4EFA">
        <w:rPr>
          <w:rFonts w:asciiTheme="minorEastAsia" w:eastAsiaTheme="minorEastAsia" w:hAnsiTheme="minorEastAsia"/>
          <w:bCs/>
        </w:rPr>
        <w:t>3</w:t>
      </w:r>
      <w:r w:rsidRPr="001C4EFA">
        <w:rPr>
          <w:rFonts w:asciiTheme="minorEastAsia" w:eastAsiaTheme="minorEastAsia" w:hAnsiTheme="minorEastAsia" w:hint="eastAsia"/>
          <w:bCs/>
        </w:rPr>
        <w:t>.</w:t>
      </w:r>
      <w:proofErr w:type="gramStart"/>
      <w:r w:rsidRPr="001C4EFA">
        <w:rPr>
          <w:rFonts w:asciiTheme="minorEastAsia" w:eastAsiaTheme="minorEastAsia" w:hAnsiTheme="minorEastAsia"/>
          <w:bCs/>
        </w:rPr>
        <w:t>掌握园本课程</w:t>
      </w:r>
      <w:proofErr w:type="gramEnd"/>
      <w:r w:rsidRPr="001C4EFA">
        <w:rPr>
          <w:rFonts w:asciiTheme="minorEastAsia" w:eastAsiaTheme="minorEastAsia" w:hAnsiTheme="minorEastAsia"/>
          <w:bCs/>
        </w:rPr>
        <w:t>开发的过程</w:t>
      </w:r>
      <w:r>
        <w:rPr>
          <w:rFonts w:asciiTheme="minorEastAsia" w:eastAsiaTheme="minorEastAsia" w:hAnsiTheme="minorEastAsia" w:hint="eastAsia"/>
          <w:bCs/>
        </w:rPr>
        <w:t>。</w:t>
      </w:r>
    </w:p>
    <w:p w:rsidR="001C4EFA" w:rsidRDefault="001C4EFA" w:rsidP="00381D0A">
      <w:pPr>
        <w:rPr>
          <w:rFonts w:eastAsia="黑体"/>
          <w:b/>
          <w:bCs/>
          <w:sz w:val="28"/>
        </w:rPr>
      </w:pPr>
    </w:p>
    <w:p w:rsidR="00381D0A" w:rsidRDefault="00381D0A" w:rsidP="00A1116C">
      <w:pPr>
        <w:spacing w:line="360" w:lineRule="auto"/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1C4EFA" w:rsidRPr="001C4EFA" w:rsidRDefault="001C4EFA" w:rsidP="00A1116C">
      <w:pPr>
        <w:adjustRightInd w:val="0"/>
        <w:snapToGrid w:val="0"/>
        <w:spacing w:line="360" w:lineRule="auto"/>
        <w:rPr>
          <w:rFonts w:ascii="宋体" w:hAnsi="宋体"/>
          <w:bCs/>
        </w:rPr>
      </w:pPr>
      <w:r w:rsidRPr="001C4EFA">
        <w:rPr>
          <w:rFonts w:ascii="宋体" w:hAnsi="宋体" w:hint="eastAsia"/>
          <w:bCs/>
        </w:rPr>
        <w:t>第一节</w:t>
      </w:r>
      <w:r w:rsidRPr="001C4EFA">
        <w:rPr>
          <w:rFonts w:ascii="宋体" w:hAnsi="宋体"/>
          <w:bCs/>
        </w:rPr>
        <w:t xml:space="preserve"> </w:t>
      </w:r>
      <w:proofErr w:type="gramStart"/>
      <w:r w:rsidRPr="001C4EFA">
        <w:rPr>
          <w:rFonts w:ascii="宋体" w:hAnsi="宋体" w:hint="eastAsia"/>
          <w:bCs/>
        </w:rPr>
        <w:t>园本课程</w:t>
      </w:r>
      <w:proofErr w:type="gramEnd"/>
      <w:r w:rsidRPr="001C4EFA">
        <w:rPr>
          <w:rFonts w:ascii="宋体" w:hAnsi="宋体" w:hint="eastAsia"/>
          <w:bCs/>
        </w:rPr>
        <w:t>的内涵</w:t>
      </w:r>
    </w:p>
    <w:p w:rsidR="001C4EFA" w:rsidRPr="001C4EFA" w:rsidRDefault="001C4EFA" w:rsidP="00A1116C">
      <w:pPr>
        <w:adjustRightInd w:val="0"/>
        <w:snapToGrid w:val="0"/>
        <w:spacing w:line="360" w:lineRule="auto"/>
        <w:rPr>
          <w:rFonts w:ascii="宋体" w:hAnsi="宋体"/>
          <w:bCs/>
        </w:rPr>
      </w:pPr>
      <w:r w:rsidRPr="001C4EFA">
        <w:rPr>
          <w:rFonts w:ascii="宋体" w:hAnsi="宋体" w:hint="eastAsia"/>
          <w:bCs/>
        </w:rPr>
        <w:t>一、</w:t>
      </w:r>
      <w:proofErr w:type="gramStart"/>
      <w:r w:rsidRPr="001C4EFA">
        <w:rPr>
          <w:rFonts w:ascii="宋体" w:hAnsi="宋体" w:hint="eastAsia"/>
          <w:bCs/>
        </w:rPr>
        <w:t>园本课程</w:t>
      </w:r>
      <w:proofErr w:type="gramEnd"/>
      <w:r w:rsidRPr="001C4EFA">
        <w:rPr>
          <w:rFonts w:ascii="宋体" w:hAnsi="宋体" w:hint="eastAsia"/>
          <w:bCs/>
        </w:rPr>
        <w:t>的内涵与历史发展</w:t>
      </w:r>
    </w:p>
    <w:p w:rsidR="001C4EFA" w:rsidRPr="001C4EFA" w:rsidRDefault="001C4EFA" w:rsidP="00A1116C">
      <w:pPr>
        <w:adjustRightInd w:val="0"/>
        <w:snapToGrid w:val="0"/>
        <w:spacing w:line="360" w:lineRule="auto"/>
        <w:rPr>
          <w:rFonts w:ascii="宋体" w:hAnsi="宋体"/>
          <w:bCs/>
        </w:rPr>
      </w:pPr>
      <w:r w:rsidRPr="001C4EFA">
        <w:rPr>
          <w:rFonts w:ascii="宋体" w:hAnsi="宋体" w:hint="eastAsia"/>
          <w:bCs/>
        </w:rPr>
        <w:t>二、</w:t>
      </w:r>
      <w:proofErr w:type="gramStart"/>
      <w:r w:rsidRPr="001C4EFA">
        <w:rPr>
          <w:rFonts w:ascii="宋体" w:hAnsi="宋体" w:hint="eastAsia"/>
          <w:bCs/>
        </w:rPr>
        <w:t>园本课程</w:t>
      </w:r>
      <w:proofErr w:type="gramEnd"/>
      <w:r w:rsidRPr="001C4EFA">
        <w:rPr>
          <w:rFonts w:ascii="宋体" w:hAnsi="宋体" w:hint="eastAsia"/>
          <w:bCs/>
        </w:rPr>
        <w:t>的特点与功能</w:t>
      </w:r>
    </w:p>
    <w:p w:rsidR="001C4EFA" w:rsidRPr="001C4EFA" w:rsidRDefault="001C4EFA" w:rsidP="00A1116C">
      <w:pPr>
        <w:adjustRightInd w:val="0"/>
        <w:snapToGrid w:val="0"/>
        <w:spacing w:line="360" w:lineRule="auto"/>
        <w:rPr>
          <w:rFonts w:ascii="宋体" w:hAnsi="宋体"/>
          <w:bCs/>
        </w:rPr>
      </w:pPr>
      <w:r w:rsidRPr="001C4EFA">
        <w:rPr>
          <w:rFonts w:ascii="宋体" w:hAnsi="宋体" w:hint="eastAsia"/>
          <w:bCs/>
        </w:rPr>
        <w:t>第二节</w:t>
      </w:r>
      <w:r w:rsidRPr="001C4EFA">
        <w:rPr>
          <w:rFonts w:ascii="宋体" w:hAnsi="宋体"/>
          <w:bCs/>
        </w:rPr>
        <w:t xml:space="preserve"> </w:t>
      </w:r>
      <w:proofErr w:type="gramStart"/>
      <w:r w:rsidRPr="001C4EFA">
        <w:rPr>
          <w:rFonts w:ascii="宋体" w:hAnsi="宋体" w:hint="eastAsia"/>
          <w:bCs/>
        </w:rPr>
        <w:t>园本课程</w:t>
      </w:r>
      <w:proofErr w:type="gramEnd"/>
      <w:r w:rsidRPr="001C4EFA">
        <w:rPr>
          <w:rFonts w:ascii="宋体" w:hAnsi="宋体" w:hint="eastAsia"/>
          <w:bCs/>
        </w:rPr>
        <w:t>开发</w:t>
      </w:r>
    </w:p>
    <w:p w:rsidR="001C4EFA" w:rsidRPr="001C4EFA" w:rsidRDefault="001C4EFA" w:rsidP="00A1116C">
      <w:pPr>
        <w:adjustRightInd w:val="0"/>
        <w:snapToGrid w:val="0"/>
        <w:spacing w:line="360" w:lineRule="auto"/>
        <w:rPr>
          <w:rFonts w:ascii="宋体" w:hAnsi="宋体"/>
          <w:bCs/>
        </w:rPr>
      </w:pPr>
      <w:r w:rsidRPr="001C4EFA">
        <w:rPr>
          <w:rFonts w:ascii="宋体" w:hAnsi="宋体" w:hint="eastAsia"/>
          <w:bCs/>
        </w:rPr>
        <w:t>一、</w:t>
      </w:r>
      <w:proofErr w:type="gramStart"/>
      <w:r w:rsidRPr="001C4EFA">
        <w:rPr>
          <w:rFonts w:ascii="宋体" w:hAnsi="宋体" w:hint="eastAsia"/>
          <w:bCs/>
        </w:rPr>
        <w:t>园本课程</w:t>
      </w:r>
      <w:proofErr w:type="gramEnd"/>
      <w:r w:rsidRPr="001C4EFA">
        <w:rPr>
          <w:rFonts w:ascii="宋体" w:hAnsi="宋体" w:hint="eastAsia"/>
          <w:bCs/>
        </w:rPr>
        <w:t>开发的界定</w:t>
      </w:r>
    </w:p>
    <w:p w:rsidR="001C4EFA" w:rsidRPr="001C4EFA" w:rsidRDefault="001C4EFA" w:rsidP="00A1116C">
      <w:pPr>
        <w:adjustRightInd w:val="0"/>
        <w:snapToGrid w:val="0"/>
        <w:spacing w:line="360" w:lineRule="auto"/>
        <w:rPr>
          <w:rFonts w:ascii="宋体" w:hAnsi="宋体"/>
          <w:bCs/>
        </w:rPr>
      </w:pPr>
      <w:r w:rsidRPr="001C4EFA">
        <w:rPr>
          <w:rFonts w:ascii="宋体" w:hAnsi="宋体" w:hint="eastAsia"/>
          <w:bCs/>
        </w:rPr>
        <w:t>二、</w:t>
      </w:r>
      <w:proofErr w:type="gramStart"/>
      <w:r w:rsidRPr="001C4EFA">
        <w:rPr>
          <w:rFonts w:ascii="宋体" w:hAnsi="宋体" w:hint="eastAsia"/>
          <w:bCs/>
        </w:rPr>
        <w:t>园本课程</w:t>
      </w:r>
      <w:proofErr w:type="gramEnd"/>
      <w:r w:rsidRPr="001C4EFA">
        <w:rPr>
          <w:rFonts w:ascii="宋体" w:hAnsi="宋体" w:hint="eastAsia"/>
          <w:bCs/>
        </w:rPr>
        <w:t>开发的实践</w:t>
      </w:r>
    </w:p>
    <w:p w:rsidR="001C4EFA" w:rsidRDefault="001C4EFA" w:rsidP="00A1116C">
      <w:pPr>
        <w:adjustRightInd w:val="0"/>
        <w:snapToGrid w:val="0"/>
        <w:spacing w:line="360" w:lineRule="auto"/>
        <w:rPr>
          <w:rFonts w:ascii="宋体" w:hAnsi="宋体"/>
          <w:bCs/>
        </w:rPr>
      </w:pPr>
      <w:r w:rsidRPr="001C4EFA">
        <w:rPr>
          <w:rFonts w:ascii="宋体" w:hAnsi="宋体" w:hint="eastAsia"/>
          <w:bCs/>
        </w:rPr>
        <w:t>三、</w:t>
      </w:r>
      <w:proofErr w:type="gramStart"/>
      <w:r w:rsidRPr="001C4EFA">
        <w:rPr>
          <w:rFonts w:ascii="宋体" w:hAnsi="宋体" w:hint="eastAsia"/>
          <w:bCs/>
        </w:rPr>
        <w:t>园本课程</w:t>
      </w:r>
      <w:proofErr w:type="gramEnd"/>
      <w:r w:rsidRPr="001C4EFA">
        <w:rPr>
          <w:rFonts w:ascii="宋体" w:hAnsi="宋体" w:hint="eastAsia"/>
          <w:bCs/>
        </w:rPr>
        <w:t>开发的反思</w:t>
      </w:r>
    </w:p>
    <w:p w:rsidR="00A1116C" w:rsidRPr="001C4EFA" w:rsidRDefault="00A1116C" w:rsidP="00A1116C">
      <w:pPr>
        <w:adjustRightInd w:val="0"/>
        <w:snapToGrid w:val="0"/>
        <w:spacing w:line="360" w:lineRule="auto"/>
        <w:rPr>
          <w:rFonts w:ascii="宋体" w:hAnsi="宋体"/>
          <w:bCs/>
        </w:rPr>
      </w:pPr>
    </w:p>
    <w:p w:rsidR="00381D0A" w:rsidRPr="00A1116C" w:rsidRDefault="00381D0A" w:rsidP="00381D0A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b/>
        </w:rPr>
      </w:pPr>
      <w:r w:rsidRPr="00A1116C">
        <w:rPr>
          <w:rFonts w:asciiTheme="minorEastAsia" w:eastAsiaTheme="minorEastAsia" w:hAnsiTheme="minorEastAsia" w:hint="eastAsia"/>
          <w:b/>
        </w:rPr>
        <w:t>【重点、难点】</w:t>
      </w:r>
    </w:p>
    <w:p w:rsidR="00A1116C" w:rsidRPr="00A1116C" w:rsidRDefault="00A1116C" w:rsidP="00A1116C">
      <w:pPr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proofErr w:type="gramStart"/>
      <w:r w:rsidRPr="00A1116C">
        <w:rPr>
          <w:rFonts w:asciiTheme="minorEastAsia" w:eastAsiaTheme="minorEastAsia" w:hAnsiTheme="minorEastAsia" w:hint="eastAsia"/>
        </w:rPr>
        <w:t>理解</w:t>
      </w:r>
      <w:r w:rsidRPr="00A1116C">
        <w:rPr>
          <w:rFonts w:asciiTheme="minorEastAsia" w:eastAsiaTheme="minorEastAsia" w:hAnsiTheme="minorEastAsia"/>
        </w:rPr>
        <w:t>园本课程</w:t>
      </w:r>
      <w:proofErr w:type="gramEnd"/>
      <w:r w:rsidRPr="00A1116C">
        <w:rPr>
          <w:rFonts w:asciiTheme="minorEastAsia" w:eastAsiaTheme="minorEastAsia" w:hAnsiTheme="minorEastAsia"/>
        </w:rPr>
        <w:t>开发</w:t>
      </w:r>
      <w:r w:rsidRPr="00A1116C">
        <w:rPr>
          <w:rFonts w:asciiTheme="minorEastAsia" w:eastAsiaTheme="minorEastAsia" w:hAnsiTheme="minorEastAsia" w:hint="eastAsia"/>
        </w:rPr>
        <w:t>的</w:t>
      </w:r>
      <w:r w:rsidRPr="00A1116C">
        <w:rPr>
          <w:rFonts w:asciiTheme="minorEastAsia" w:eastAsiaTheme="minorEastAsia" w:hAnsiTheme="minorEastAsia"/>
        </w:rPr>
        <w:t>界定</w:t>
      </w:r>
      <w:r w:rsidRPr="00A1116C">
        <w:rPr>
          <w:rFonts w:asciiTheme="minorEastAsia" w:eastAsiaTheme="minorEastAsia" w:hAnsiTheme="minorEastAsia" w:hint="eastAsia"/>
        </w:rPr>
        <w:t>；</w:t>
      </w:r>
    </w:p>
    <w:p w:rsidR="00381D0A" w:rsidRPr="00A1116C" w:rsidRDefault="00A1116C" w:rsidP="00A1116C">
      <w:pPr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proofErr w:type="gramStart"/>
      <w:r w:rsidRPr="00A1116C">
        <w:rPr>
          <w:rFonts w:asciiTheme="minorEastAsia" w:eastAsiaTheme="minorEastAsia" w:hAnsiTheme="minorEastAsia" w:hint="eastAsia"/>
        </w:rPr>
        <w:t>掌握</w:t>
      </w:r>
      <w:r w:rsidRPr="00A1116C">
        <w:rPr>
          <w:rFonts w:asciiTheme="minorEastAsia" w:eastAsiaTheme="minorEastAsia" w:hAnsiTheme="minorEastAsia"/>
        </w:rPr>
        <w:t>园本课程</w:t>
      </w:r>
      <w:proofErr w:type="gramEnd"/>
      <w:r w:rsidRPr="00A1116C">
        <w:rPr>
          <w:rFonts w:asciiTheme="minorEastAsia" w:eastAsiaTheme="minorEastAsia" w:hAnsiTheme="minorEastAsia"/>
        </w:rPr>
        <w:t>开发的过程</w:t>
      </w:r>
    </w:p>
    <w:p w:rsidR="004F7005" w:rsidRDefault="004F7005" w:rsidP="004F7005">
      <w:pPr>
        <w:outlineLvl w:val="0"/>
        <w:rPr>
          <w:rFonts w:ascii="仿宋" w:eastAsia="仿宋" w:hAnsi="仿宋" w:cs="宋体"/>
          <w:color w:val="000000"/>
          <w:kern w:val="0"/>
          <w:szCs w:val="21"/>
        </w:rPr>
      </w:pPr>
    </w:p>
    <w:p w:rsidR="00CE7552" w:rsidRPr="0094205D" w:rsidRDefault="00CE7552" w:rsidP="00CE7552">
      <w:pPr>
        <w:jc w:val="center"/>
        <w:rPr>
          <w:rFonts w:eastAsia="黑体"/>
          <w:b/>
          <w:bCs/>
          <w:sz w:val="28"/>
        </w:rPr>
      </w:pPr>
      <w:r w:rsidRPr="0094205D">
        <w:rPr>
          <w:rFonts w:eastAsia="黑体" w:hint="eastAsia"/>
          <w:b/>
          <w:bCs/>
          <w:sz w:val="28"/>
        </w:rPr>
        <w:t>第十</w:t>
      </w:r>
      <w:r>
        <w:rPr>
          <w:rFonts w:eastAsia="黑体" w:hint="eastAsia"/>
          <w:b/>
          <w:bCs/>
          <w:sz w:val="28"/>
        </w:rPr>
        <w:t>四讲</w:t>
      </w:r>
      <w:r>
        <w:rPr>
          <w:rFonts w:eastAsia="黑体" w:hint="eastAsia"/>
          <w:b/>
          <w:bCs/>
          <w:sz w:val="28"/>
        </w:rPr>
        <w:t xml:space="preserve"> </w:t>
      </w:r>
      <w:proofErr w:type="gramStart"/>
      <w:r>
        <w:rPr>
          <w:rFonts w:eastAsia="黑体" w:hint="eastAsia"/>
          <w:b/>
          <w:bCs/>
          <w:sz w:val="28"/>
        </w:rPr>
        <w:t>幼儿园园本课程</w:t>
      </w:r>
      <w:proofErr w:type="gramEnd"/>
      <w:r w:rsidR="00922DFA">
        <w:rPr>
          <w:rFonts w:eastAsia="黑体" w:hint="eastAsia"/>
          <w:b/>
          <w:bCs/>
          <w:sz w:val="28"/>
        </w:rPr>
        <w:t>二</w:t>
      </w:r>
      <w:r>
        <w:rPr>
          <w:rFonts w:eastAsia="黑体" w:hint="eastAsia"/>
          <w:b/>
          <w:bCs/>
          <w:sz w:val="28"/>
        </w:rPr>
        <w:t>：南京太平巷幼儿园田野课程</w:t>
      </w:r>
    </w:p>
    <w:p w:rsidR="00CE7552" w:rsidRDefault="00CE7552" w:rsidP="00CE7552">
      <w:pPr>
        <w:spacing w:line="360" w:lineRule="auto"/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</w:p>
    <w:p w:rsidR="00CE7552" w:rsidRDefault="00CE7552" w:rsidP="00CE7552">
      <w:pPr>
        <w:spacing w:line="360" w:lineRule="auto"/>
        <w:rPr>
          <w:rFonts w:asciiTheme="minorEastAsia" w:eastAsiaTheme="minorEastAsia" w:hAnsiTheme="minorEastAsia"/>
          <w:bCs/>
        </w:rPr>
      </w:pPr>
      <w:r>
        <w:rPr>
          <w:rFonts w:asciiTheme="minorEastAsia" w:eastAsiaTheme="minorEastAsia" w:hAnsiTheme="minorEastAsia" w:hint="eastAsia"/>
          <w:bCs/>
        </w:rPr>
        <w:t>了解南京太平巷幼儿园的田野课程理念及课程架构。</w:t>
      </w:r>
    </w:p>
    <w:p w:rsidR="00CE7552" w:rsidRPr="005C5F7E" w:rsidRDefault="00CE7552" w:rsidP="00CE7552">
      <w:pPr>
        <w:spacing w:line="360" w:lineRule="auto"/>
        <w:rPr>
          <w:rFonts w:asciiTheme="minorEastAsia" w:eastAsiaTheme="minorEastAsia" w:hAnsiTheme="minorEastAsia"/>
          <w:bCs/>
        </w:rPr>
      </w:pPr>
      <w:bookmarkStart w:id="14" w:name="_Hlk20471805"/>
      <w:r>
        <w:rPr>
          <w:rFonts w:asciiTheme="minorEastAsia" w:eastAsiaTheme="minorEastAsia" w:hAnsiTheme="minorEastAsia" w:hint="eastAsia"/>
          <w:bCs/>
        </w:rPr>
        <w:t>熟悉田野课程的实施路径和特点。</w:t>
      </w:r>
    </w:p>
    <w:bookmarkEnd w:id="14"/>
    <w:p w:rsidR="00CE7552" w:rsidRPr="005C5F7E" w:rsidRDefault="00CE7552" w:rsidP="00CE7552">
      <w:pPr>
        <w:spacing w:line="360" w:lineRule="auto"/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CE7552" w:rsidRPr="00DA6E19" w:rsidRDefault="00CE7552" w:rsidP="00CE7552">
      <w:pPr>
        <w:adjustRightInd w:val="0"/>
        <w:snapToGrid w:val="0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一、</w:t>
      </w:r>
      <w:r w:rsidRPr="00DA6E19">
        <w:rPr>
          <w:rFonts w:ascii="宋体" w:hAnsi="宋体" w:hint="eastAsia"/>
        </w:rPr>
        <w:t>田野课程的理念</w:t>
      </w:r>
    </w:p>
    <w:p w:rsidR="00CE7552" w:rsidRPr="00DA6E19" w:rsidRDefault="00CE7552" w:rsidP="00CE7552">
      <w:pPr>
        <w:adjustRightInd w:val="0"/>
        <w:snapToGrid w:val="0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二、</w:t>
      </w:r>
      <w:r w:rsidRPr="00DA6E19">
        <w:rPr>
          <w:rFonts w:ascii="宋体" w:hAnsi="宋体" w:hint="eastAsia"/>
        </w:rPr>
        <w:t>田野课程的架构</w:t>
      </w:r>
    </w:p>
    <w:p w:rsidR="00CE7552" w:rsidRDefault="00CE7552" w:rsidP="00CE7552">
      <w:pPr>
        <w:adjustRightInd w:val="0"/>
        <w:snapToGrid w:val="0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三、</w:t>
      </w:r>
      <w:r w:rsidRPr="00DA6E19">
        <w:rPr>
          <w:rFonts w:ascii="宋体" w:hAnsi="宋体" w:hint="eastAsia"/>
        </w:rPr>
        <w:t>田野课程的开发</w:t>
      </w:r>
    </w:p>
    <w:p w:rsidR="00CE7552" w:rsidRPr="00DA6E19" w:rsidRDefault="00CE7552" w:rsidP="00CE7552">
      <w:pPr>
        <w:adjustRightInd w:val="0"/>
        <w:snapToGrid w:val="0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四、田野课程的实施</w:t>
      </w:r>
    </w:p>
    <w:p w:rsidR="00CE7552" w:rsidRDefault="00CE7552" w:rsidP="00CE7552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lastRenderedPageBreak/>
        <w:t>【重点、难点】</w:t>
      </w:r>
    </w:p>
    <w:p w:rsidR="00CE7552" w:rsidRPr="005C5F7E" w:rsidRDefault="00CE7552" w:rsidP="00CE7552">
      <w:pPr>
        <w:spacing w:line="360" w:lineRule="auto"/>
        <w:rPr>
          <w:rFonts w:asciiTheme="minorEastAsia" w:eastAsiaTheme="minorEastAsia" w:hAnsiTheme="minorEastAsia"/>
          <w:bCs/>
        </w:rPr>
      </w:pPr>
      <w:r>
        <w:rPr>
          <w:rFonts w:asciiTheme="minorEastAsia" w:eastAsiaTheme="minorEastAsia" w:hAnsiTheme="minorEastAsia" w:hint="eastAsia"/>
          <w:bCs/>
        </w:rPr>
        <w:t>熟悉田野课程的实施路径和特点。</w:t>
      </w:r>
    </w:p>
    <w:p w:rsidR="0094205D" w:rsidRDefault="0094205D" w:rsidP="004F7005">
      <w:pPr>
        <w:outlineLvl w:val="0"/>
        <w:rPr>
          <w:rFonts w:ascii="仿宋" w:eastAsia="仿宋" w:hAnsi="仿宋" w:cs="宋体"/>
          <w:color w:val="000000"/>
          <w:kern w:val="0"/>
          <w:szCs w:val="21"/>
        </w:rPr>
      </w:pPr>
    </w:p>
    <w:p w:rsidR="0094205D" w:rsidRPr="0094205D" w:rsidRDefault="0094205D" w:rsidP="0094205D">
      <w:pPr>
        <w:jc w:val="center"/>
        <w:rPr>
          <w:rFonts w:eastAsia="黑体"/>
          <w:b/>
          <w:bCs/>
          <w:sz w:val="28"/>
        </w:rPr>
      </w:pPr>
      <w:r w:rsidRPr="0094205D">
        <w:rPr>
          <w:rFonts w:eastAsia="黑体" w:hint="eastAsia"/>
          <w:b/>
          <w:bCs/>
          <w:sz w:val="28"/>
        </w:rPr>
        <w:t>第十</w:t>
      </w:r>
      <w:r>
        <w:rPr>
          <w:rFonts w:eastAsia="黑体" w:hint="eastAsia"/>
          <w:b/>
          <w:bCs/>
          <w:sz w:val="28"/>
        </w:rPr>
        <w:t>五讲</w:t>
      </w:r>
      <w:r>
        <w:rPr>
          <w:rFonts w:eastAsia="黑体" w:hint="eastAsia"/>
          <w:b/>
          <w:bCs/>
          <w:sz w:val="28"/>
        </w:rPr>
        <w:t xml:space="preserve"> </w:t>
      </w:r>
      <w:proofErr w:type="gramStart"/>
      <w:r>
        <w:rPr>
          <w:rFonts w:eastAsia="黑体" w:hint="eastAsia"/>
          <w:b/>
          <w:bCs/>
          <w:sz w:val="28"/>
        </w:rPr>
        <w:t>幼儿园园本课程</w:t>
      </w:r>
      <w:proofErr w:type="gramEnd"/>
      <w:r>
        <w:rPr>
          <w:rFonts w:eastAsia="黑体" w:hint="eastAsia"/>
          <w:b/>
          <w:bCs/>
          <w:sz w:val="28"/>
        </w:rPr>
        <w:t>三：</w:t>
      </w:r>
      <w:r w:rsidR="00447E51">
        <w:rPr>
          <w:rFonts w:eastAsia="黑体" w:hint="eastAsia"/>
          <w:b/>
          <w:bCs/>
          <w:sz w:val="28"/>
        </w:rPr>
        <w:t>南京实验幼儿园综合</w:t>
      </w:r>
      <w:r>
        <w:rPr>
          <w:rFonts w:eastAsia="黑体" w:hint="eastAsia"/>
          <w:b/>
          <w:bCs/>
          <w:sz w:val="28"/>
        </w:rPr>
        <w:t>课程</w:t>
      </w:r>
    </w:p>
    <w:p w:rsidR="0094205D" w:rsidRDefault="0094205D" w:rsidP="0094205D">
      <w:pPr>
        <w:spacing w:line="360" w:lineRule="auto"/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</w:p>
    <w:p w:rsidR="0094205D" w:rsidRDefault="00447E51" w:rsidP="0094205D">
      <w:pPr>
        <w:spacing w:line="360" w:lineRule="auto"/>
        <w:rPr>
          <w:rFonts w:asciiTheme="minorEastAsia" w:eastAsiaTheme="minorEastAsia" w:hAnsiTheme="minorEastAsia"/>
          <w:bCs/>
        </w:rPr>
      </w:pPr>
      <w:r>
        <w:rPr>
          <w:rFonts w:asciiTheme="minorEastAsia" w:eastAsiaTheme="minorEastAsia" w:hAnsiTheme="minorEastAsia" w:hint="eastAsia"/>
          <w:bCs/>
        </w:rPr>
        <w:t>了解综合课程的产生及发展历程；</w:t>
      </w:r>
    </w:p>
    <w:p w:rsidR="00447E51" w:rsidRPr="005C5F7E" w:rsidRDefault="00447E51" w:rsidP="0094205D">
      <w:pPr>
        <w:spacing w:line="360" w:lineRule="auto"/>
        <w:rPr>
          <w:rFonts w:asciiTheme="minorEastAsia" w:eastAsiaTheme="minorEastAsia" w:hAnsiTheme="minorEastAsia"/>
          <w:bCs/>
        </w:rPr>
      </w:pPr>
      <w:r>
        <w:rPr>
          <w:rFonts w:asciiTheme="minorEastAsia" w:eastAsiaTheme="minorEastAsia" w:hAnsiTheme="minorEastAsia" w:hint="eastAsia"/>
          <w:bCs/>
        </w:rPr>
        <w:t>从课程各大要素下把握综合课程的结构。</w:t>
      </w:r>
    </w:p>
    <w:p w:rsidR="0094205D" w:rsidRPr="005C5F7E" w:rsidRDefault="0094205D" w:rsidP="0094205D">
      <w:pPr>
        <w:spacing w:line="360" w:lineRule="auto"/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94205D" w:rsidRPr="00447E51" w:rsidRDefault="00447E51" w:rsidP="00447E51">
      <w:pPr>
        <w:adjustRightInd w:val="0"/>
        <w:snapToGrid w:val="0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一、</w:t>
      </w:r>
      <w:r w:rsidRPr="00447E51">
        <w:rPr>
          <w:rFonts w:ascii="宋体" w:hAnsi="宋体" w:hint="eastAsia"/>
        </w:rPr>
        <w:t>综合课程的基础与结构</w:t>
      </w:r>
    </w:p>
    <w:p w:rsidR="00447E51" w:rsidRPr="00447E51" w:rsidRDefault="00447E51" w:rsidP="00447E51">
      <w:pPr>
        <w:adjustRightInd w:val="0"/>
        <w:snapToGrid w:val="0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二、</w:t>
      </w:r>
      <w:r w:rsidRPr="00447E51">
        <w:rPr>
          <w:rFonts w:ascii="宋体" w:hAnsi="宋体" w:hint="eastAsia"/>
        </w:rPr>
        <w:t>综合课程的设计与实施</w:t>
      </w:r>
    </w:p>
    <w:p w:rsidR="00447E51" w:rsidRPr="00447E51" w:rsidRDefault="00447E51" w:rsidP="00447E51">
      <w:pPr>
        <w:adjustRightInd w:val="0"/>
        <w:snapToGrid w:val="0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三、</w:t>
      </w:r>
      <w:r w:rsidRPr="00447E51">
        <w:rPr>
          <w:rFonts w:ascii="宋体" w:hAnsi="宋体" w:hint="eastAsia"/>
        </w:rPr>
        <w:t>综合课程的质量与评价</w:t>
      </w:r>
    </w:p>
    <w:p w:rsidR="0094205D" w:rsidRDefault="0094205D" w:rsidP="0094205D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>【重点、难点】</w:t>
      </w:r>
    </w:p>
    <w:p w:rsidR="0094205D" w:rsidRPr="00447E51" w:rsidRDefault="00DA6E19" w:rsidP="00447E51">
      <w:pPr>
        <w:spacing w:line="360" w:lineRule="auto"/>
        <w:rPr>
          <w:rFonts w:asciiTheme="minorEastAsia" w:eastAsiaTheme="minorEastAsia" w:hAnsiTheme="minorEastAsia"/>
          <w:bCs/>
        </w:rPr>
      </w:pPr>
      <w:r>
        <w:rPr>
          <w:rFonts w:asciiTheme="minorEastAsia" w:eastAsiaTheme="minorEastAsia" w:hAnsiTheme="minorEastAsia" w:hint="eastAsia"/>
          <w:bCs/>
        </w:rPr>
        <w:t>通过综合课程的文本资料，</w:t>
      </w:r>
      <w:r w:rsidR="00447E51" w:rsidRPr="00447E51">
        <w:rPr>
          <w:rFonts w:asciiTheme="minorEastAsia" w:eastAsiaTheme="minorEastAsia" w:hAnsiTheme="minorEastAsia" w:hint="eastAsia"/>
          <w:bCs/>
        </w:rPr>
        <w:t>理解综合课程的结构（理念、目标、内容、实施和评价）</w:t>
      </w:r>
    </w:p>
    <w:p w:rsidR="0094205D" w:rsidRDefault="0094205D" w:rsidP="004F7005">
      <w:pPr>
        <w:outlineLvl w:val="0"/>
        <w:rPr>
          <w:rFonts w:ascii="仿宋" w:eastAsia="仿宋" w:hAnsi="仿宋" w:cs="宋体"/>
          <w:color w:val="000000"/>
          <w:kern w:val="0"/>
          <w:szCs w:val="21"/>
        </w:rPr>
      </w:pPr>
    </w:p>
    <w:p w:rsidR="00CE7552" w:rsidRPr="0094205D" w:rsidRDefault="00CE7552" w:rsidP="00CE7552">
      <w:pPr>
        <w:jc w:val="center"/>
        <w:rPr>
          <w:rFonts w:eastAsia="黑体"/>
          <w:b/>
          <w:bCs/>
          <w:sz w:val="28"/>
        </w:rPr>
      </w:pPr>
      <w:bookmarkStart w:id="15" w:name="_Hlk20421788"/>
      <w:r w:rsidRPr="0094205D">
        <w:rPr>
          <w:rFonts w:eastAsia="黑体" w:hint="eastAsia"/>
          <w:b/>
          <w:bCs/>
          <w:sz w:val="28"/>
        </w:rPr>
        <w:t>第十</w:t>
      </w:r>
      <w:r>
        <w:rPr>
          <w:rFonts w:eastAsia="黑体" w:hint="eastAsia"/>
          <w:b/>
          <w:bCs/>
          <w:sz w:val="28"/>
        </w:rPr>
        <w:t>六讲</w:t>
      </w:r>
      <w:r>
        <w:rPr>
          <w:rFonts w:eastAsia="黑体" w:hint="eastAsia"/>
          <w:b/>
          <w:bCs/>
          <w:sz w:val="28"/>
        </w:rPr>
        <w:t xml:space="preserve"> </w:t>
      </w:r>
      <w:proofErr w:type="gramStart"/>
      <w:r>
        <w:rPr>
          <w:rFonts w:eastAsia="黑体" w:hint="eastAsia"/>
          <w:b/>
          <w:bCs/>
          <w:sz w:val="28"/>
        </w:rPr>
        <w:t>幼儿园园本课程</w:t>
      </w:r>
      <w:proofErr w:type="gramEnd"/>
      <w:r w:rsidR="00922DFA">
        <w:rPr>
          <w:rFonts w:eastAsia="黑体" w:hint="eastAsia"/>
          <w:b/>
          <w:bCs/>
          <w:sz w:val="28"/>
        </w:rPr>
        <w:t>四</w:t>
      </w:r>
      <w:r>
        <w:rPr>
          <w:rFonts w:eastAsia="黑体" w:hint="eastAsia"/>
          <w:b/>
          <w:bCs/>
          <w:sz w:val="28"/>
        </w:rPr>
        <w:t>：渗透</w:t>
      </w:r>
      <w:proofErr w:type="gramStart"/>
      <w:r>
        <w:rPr>
          <w:rFonts w:eastAsia="黑体" w:hint="eastAsia"/>
          <w:b/>
          <w:bCs/>
          <w:sz w:val="28"/>
        </w:rPr>
        <w:t>式领域</w:t>
      </w:r>
      <w:proofErr w:type="gramEnd"/>
      <w:r>
        <w:rPr>
          <w:rFonts w:eastAsia="黑体" w:hint="eastAsia"/>
          <w:b/>
          <w:bCs/>
          <w:sz w:val="28"/>
        </w:rPr>
        <w:t>课程</w:t>
      </w:r>
    </w:p>
    <w:p w:rsidR="00CE7552" w:rsidRDefault="00CE7552" w:rsidP="00CE7552">
      <w:pPr>
        <w:spacing w:line="360" w:lineRule="auto"/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本章教学目的和要求</w:t>
      </w:r>
      <w:r>
        <w:rPr>
          <w:rFonts w:ascii="黑体" w:eastAsia="黑体" w:hAnsi="宋体" w:hint="eastAsia"/>
          <w:bCs/>
        </w:rPr>
        <w:t>】</w:t>
      </w:r>
    </w:p>
    <w:p w:rsidR="00CE7552" w:rsidRDefault="00CE7552" w:rsidP="00CE7552">
      <w:pPr>
        <w:spacing w:line="360" w:lineRule="auto"/>
        <w:rPr>
          <w:rFonts w:asciiTheme="minorEastAsia" w:eastAsiaTheme="minorEastAsia" w:hAnsiTheme="minorEastAsia"/>
          <w:bCs/>
        </w:rPr>
      </w:pPr>
      <w:r>
        <w:rPr>
          <w:rFonts w:asciiTheme="minorEastAsia" w:eastAsiaTheme="minorEastAsia" w:hAnsiTheme="minorEastAsia" w:hint="eastAsia"/>
          <w:bCs/>
        </w:rPr>
        <w:t>1</w:t>
      </w:r>
      <w:r>
        <w:rPr>
          <w:rFonts w:asciiTheme="minorEastAsia" w:eastAsiaTheme="minorEastAsia" w:hAnsiTheme="minorEastAsia"/>
          <w:bCs/>
        </w:rPr>
        <w:t>.</w:t>
      </w:r>
      <w:r>
        <w:rPr>
          <w:rFonts w:asciiTheme="minorEastAsia" w:eastAsiaTheme="minorEastAsia" w:hAnsiTheme="minorEastAsia" w:hint="eastAsia"/>
          <w:bCs/>
        </w:rPr>
        <w:t>理解渗透</w:t>
      </w:r>
      <w:proofErr w:type="gramStart"/>
      <w:r>
        <w:rPr>
          <w:rFonts w:asciiTheme="minorEastAsia" w:eastAsiaTheme="minorEastAsia" w:hAnsiTheme="minorEastAsia" w:hint="eastAsia"/>
          <w:bCs/>
        </w:rPr>
        <w:t>式领域</w:t>
      </w:r>
      <w:proofErr w:type="gramEnd"/>
      <w:r>
        <w:rPr>
          <w:rFonts w:asciiTheme="minorEastAsia" w:eastAsiaTheme="minorEastAsia" w:hAnsiTheme="minorEastAsia" w:hint="eastAsia"/>
          <w:bCs/>
        </w:rPr>
        <w:t>课程、领域课程以及综合课程之间的区别</w:t>
      </w:r>
    </w:p>
    <w:p w:rsidR="00CE7552" w:rsidRPr="005C5F7E" w:rsidRDefault="00CE7552" w:rsidP="00CE7552">
      <w:pPr>
        <w:spacing w:line="360" w:lineRule="auto"/>
        <w:rPr>
          <w:rFonts w:asciiTheme="minorEastAsia" w:eastAsiaTheme="minorEastAsia" w:hAnsiTheme="minorEastAsia"/>
          <w:bCs/>
        </w:rPr>
      </w:pPr>
      <w:r>
        <w:rPr>
          <w:rFonts w:asciiTheme="minorEastAsia" w:eastAsiaTheme="minorEastAsia" w:hAnsiTheme="minorEastAsia" w:hint="eastAsia"/>
          <w:bCs/>
        </w:rPr>
        <w:t>2</w:t>
      </w:r>
      <w:r>
        <w:rPr>
          <w:rFonts w:asciiTheme="minorEastAsia" w:eastAsiaTheme="minorEastAsia" w:hAnsiTheme="minorEastAsia"/>
          <w:bCs/>
        </w:rPr>
        <w:t>.</w:t>
      </w:r>
      <w:r>
        <w:rPr>
          <w:rFonts w:asciiTheme="minorEastAsia" w:eastAsiaTheme="minorEastAsia" w:hAnsiTheme="minorEastAsia" w:hint="eastAsia"/>
          <w:bCs/>
        </w:rPr>
        <w:t>掌握渗透</w:t>
      </w:r>
      <w:proofErr w:type="gramStart"/>
      <w:r>
        <w:rPr>
          <w:rFonts w:asciiTheme="minorEastAsia" w:eastAsiaTheme="minorEastAsia" w:hAnsiTheme="minorEastAsia" w:hint="eastAsia"/>
          <w:bCs/>
        </w:rPr>
        <w:t>式领域</w:t>
      </w:r>
      <w:proofErr w:type="gramEnd"/>
      <w:r>
        <w:rPr>
          <w:rFonts w:asciiTheme="minorEastAsia" w:eastAsiaTheme="minorEastAsia" w:hAnsiTheme="minorEastAsia" w:hint="eastAsia"/>
          <w:bCs/>
        </w:rPr>
        <w:t>课程的实现途径</w:t>
      </w:r>
    </w:p>
    <w:p w:rsidR="00CE7552" w:rsidRPr="005C5F7E" w:rsidRDefault="00CE7552" w:rsidP="00CE7552">
      <w:pPr>
        <w:spacing w:line="360" w:lineRule="auto"/>
        <w:rPr>
          <w:rFonts w:eastAsia="黑体"/>
          <w:bCs/>
        </w:rPr>
      </w:pPr>
      <w:r>
        <w:rPr>
          <w:rFonts w:ascii="黑体" w:eastAsia="黑体" w:hAnsi="宋体" w:hint="eastAsia"/>
          <w:bCs/>
        </w:rPr>
        <w:t>【</w:t>
      </w:r>
      <w:r>
        <w:rPr>
          <w:rFonts w:eastAsia="黑体" w:hint="eastAsia"/>
          <w:bCs/>
        </w:rPr>
        <w:t>教学内容</w:t>
      </w:r>
      <w:r>
        <w:rPr>
          <w:rFonts w:ascii="黑体" w:eastAsia="黑体" w:hAnsi="宋体" w:hint="eastAsia"/>
          <w:bCs/>
        </w:rPr>
        <w:t>】</w:t>
      </w:r>
    </w:p>
    <w:p w:rsidR="00CE7552" w:rsidRPr="00DF495F" w:rsidRDefault="00CE7552" w:rsidP="00CE7552">
      <w:pPr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一、</w:t>
      </w:r>
      <w:r w:rsidRPr="00DF495F">
        <w:rPr>
          <w:rFonts w:asciiTheme="minorEastAsia" w:eastAsiaTheme="minorEastAsia" w:hAnsiTheme="minorEastAsia" w:hint="eastAsia"/>
        </w:rPr>
        <w:t>历史脉络中的幼儿园课程渗透</w:t>
      </w:r>
    </w:p>
    <w:p w:rsidR="00CE7552" w:rsidRPr="00DF495F" w:rsidRDefault="00CE7552" w:rsidP="00CE7552">
      <w:pPr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二、</w:t>
      </w:r>
      <w:r w:rsidRPr="00DF495F">
        <w:rPr>
          <w:rFonts w:asciiTheme="minorEastAsia" w:eastAsiaTheme="minorEastAsia" w:hAnsiTheme="minorEastAsia" w:hint="eastAsia"/>
        </w:rPr>
        <w:t>渗透</w:t>
      </w:r>
      <w:proofErr w:type="gramStart"/>
      <w:r w:rsidRPr="00DF495F">
        <w:rPr>
          <w:rFonts w:asciiTheme="minorEastAsia" w:eastAsiaTheme="minorEastAsia" w:hAnsiTheme="minorEastAsia" w:hint="eastAsia"/>
        </w:rPr>
        <w:t>式领域</w:t>
      </w:r>
      <w:proofErr w:type="gramEnd"/>
      <w:r w:rsidRPr="00DF495F">
        <w:rPr>
          <w:rFonts w:asciiTheme="minorEastAsia" w:eastAsiaTheme="minorEastAsia" w:hAnsiTheme="minorEastAsia" w:hint="eastAsia"/>
        </w:rPr>
        <w:t>课程的设计思路</w:t>
      </w:r>
    </w:p>
    <w:p w:rsidR="00CE7552" w:rsidRPr="00DF495F" w:rsidRDefault="00CE7552" w:rsidP="00CE7552">
      <w:pPr>
        <w:adjustRightInd w:val="0"/>
        <w:snapToGrid w:val="0"/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三、</w:t>
      </w:r>
      <w:r w:rsidRPr="00DF495F">
        <w:rPr>
          <w:rFonts w:asciiTheme="minorEastAsia" w:eastAsiaTheme="minorEastAsia" w:hAnsiTheme="minorEastAsia" w:hint="eastAsia"/>
        </w:rPr>
        <w:t>实现领域渗透的途径</w:t>
      </w:r>
    </w:p>
    <w:p w:rsidR="00CE7552" w:rsidRDefault="00CE7552" w:rsidP="00CE7552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  <w:r>
        <w:rPr>
          <w:rFonts w:ascii="黑体" w:eastAsia="黑体" w:hAnsi="宋体" w:hint="eastAsia"/>
          <w:b/>
        </w:rPr>
        <w:t>【重点、难点】</w:t>
      </w:r>
    </w:p>
    <w:bookmarkEnd w:id="15"/>
    <w:p w:rsidR="00CE7552" w:rsidRPr="00DA6E19" w:rsidRDefault="00CE7552" w:rsidP="00CE7552">
      <w:pPr>
        <w:spacing w:line="360" w:lineRule="auto"/>
        <w:rPr>
          <w:rFonts w:asciiTheme="minorEastAsia" w:eastAsiaTheme="minorEastAsia" w:hAnsiTheme="minorEastAsia"/>
          <w:bCs/>
        </w:rPr>
      </w:pPr>
      <w:r w:rsidRPr="00DA6E19">
        <w:rPr>
          <w:rFonts w:asciiTheme="minorEastAsia" w:eastAsiaTheme="minorEastAsia" w:hAnsiTheme="minorEastAsia" w:hint="eastAsia"/>
          <w:bCs/>
        </w:rPr>
        <w:t>理清综合课程、领域课程和渗透</w:t>
      </w:r>
      <w:proofErr w:type="gramStart"/>
      <w:r w:rsidRPr="00DA6E19">
        <w:rPr>
          <w:rFonts w:asciiTheme="minorEastAsia" w:eastAsiaTheme="minorEastAsia" w:hAnsiTheme="minorEastAsia" w:hint="eastAsia"/>
          <w:bCs/>
        </w:rPr>
        <w:t>式领域</w:t>
      </w:r>
      <w:proofErr w:type="gramEnd"/>
      <w:r w:rsidRPr="00DA6E19">
        <w:rPr>
          <w:rFonts w:asciiTheme="minorEastAsia" w:eastAsiaTheme="minorEastAsia" w:hAnsiTheme="minorEastAsia" w:hint="eastAsia"/>
          <w:bCs/>
        </w:rPr>
        <w:t>课程之间的发展脉络</w:t>
      </w:r>
      <w:r>
        <w:rPr>
          <w:rFonts w:asciiTheme="minorEastAsia" w:eastAsiaTheme="minorEastAsia" w:hAnsiTheme="minorEastAsia" w:hint="eastAsia"/>
          <w:bCs/>
        </w:rPr>
        <w:t>。</w:t>
      </w:r>
    </w:p>
    <w:p w:rsidR="00CE7552" w:rsidRPr="00DA6E19" w:rsidRDefault="00CE7552" w:rsidP="00CE7552">
      <w:pPr>
        <w:spacing w:line="360" w:lineRule="auto"/>
        <w:rPr>
          <w:rFonts w:asciiTheme="minorEastAsia" w:eastAsiaTheme="minorEastAsia" w:hAnsiTheme="minorEastAsia"/>
          <w:bCs/>
        </w:rPr>
      </w:pPr>
      <w:bookmarkStart w:id="16" w:name="_GoBack"/>
      <w:r>
        <w:rPr>
          <w:rFonts w:asciiTheme="minorEastAsia" w:eastAsiaTheme="minorEastAsia" w:hAnsiTheme="minorEastAsia" w:hint="eastAsia"/>
          <w:bCs/>
        </w:rPr>
        <w:t>通过具体教学活动设计，</w:t>
      </w:r>
      <w:r w:rsidRPr="00DA6E19">
        <w:rPr>
          <w:rFonts w:asciiTheme="minorEastAsia" w:eastAsiaTheme="minorEastAsia" w:hAnsiTheme="minorEastAsia" w:hint="eastAsia"/>
          <w:bCs/>
        </w:rPr>
        <w:t>理解渗透</w:t>
      </w:r>
      <w:proofErr w:type="gramStart"/>
      <w:r w:rsidRPr="00DA6E19">
        <w:rPr>
          <w:rFonts w:asciiTheme="minorEastAsia" w:eastAsiaTheme="minorEastAsia" w:hAnsiTheme="minorEastAsia" w:hint="eastAsia"/>
          <w:bCs/>
        </w:rPr>
        <w:t>式领域</w:t>
      </w:r>
      <w:proofErr w:type="gramEnd"/>
      <w:r w:rsidRPr="00DA6E19">
        <w:rPr>
          <w:rFonts w:asciiTheme="minorEastAsia" w:eastAsiaTheme="minorEastAsia" w:hAnsiTheme="minorEastAsia" w:hint="eastAsia"/>
          <w:bCs/>
        </w:rPr>
        <w:t>课程结构的特点。</w:t>
      </w:r>
    </w:p>
    <w:bookmarkEnd w:id="16"/>
    <w:p w:rsidR="0094205D" w:rsidRPr="00CE7552" w:rsidRDefault="0094205D" w:rsidP="004F7005">
      <w:pPr>
        <w:outlineLvl w:val="0"/>
        <w:rPr>
          <w:rFonts w:ascii="仿宋" w:eastAsia="仿宋" w:hAnsi="仿宋" w:cs="宋体"/>
          <w:color w:val="000000"/>
          <w:kern w:val="0"/>
          <w:szCs w:val="21"/>
        </w:rPr>
      </w:pPr>
    </w:p>
    <w:sectPr w:rsidR="0094205D" w:rsidRPr="00CE7552" w:rsidSect="00C975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7649" w:rsidRDefault="00647649" w:rsidP="00045DDA">
      <w:r>
        <w:separator/>
      </w:r>
    </w:p>
  </w:endnote>
  <w:endnote w:type="continuationSeparator" w:id="0">
    <w:p w:rsidR="00647649" w:rsidRDefault="00647649" w:rsidP="00045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7649" w:rsidRDefault="00647649" w:rsidP="00045DDA">
      <w:r>
        <w:separator/>
      </w:r>
    </w:p>
  </w:footnote>
  <w:footnote w:type="continuationSeparator" w:id="0">
    <w:p w:rsidR="00647649" w:rsidRDefault="00647649" w:rsidP="00045D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singleLevel"/>
    <w:tmpl w:val="00000005"/>
    <w:lvl w:ilvl="0">
      <w:start w:val="6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 w15:restartNumberingAfterBreak="0">
    <w:nsid w:val="00000007"/>
    <w:multiLevelType w:val="singleLevel"/>
    <w:tmpl w:val="00000007"/>
    <w:lvl w:ilvl="0">
      <w:start w:val="3"/>
      <w:numFmt w:val="chineseCounting"/>
      <w:suff w:val="nothing"/>
      <w:lvlText w:val="%1、"/>
      <w:lvlJc w:val="left"/>
      <w:rPr>
        <w:rFonts w:cs="Times New Roman"/>
      </w:rPr>
    </w:lvl>
  </w:abstractNum>
  <w:abstractNum w:abstractNumId="2" w15:restartNumberingAfterBreak="0">
    <w:nsid w:val="0000000C"/>
    <w:multiLevelType w:val="multilevel"/>
    <w:tmpl w:val="0000000C"/>
    <w:lvl w:ilvl="0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" w15:restartNumberingAfterBreak="0">
    <w:nsid w:val="0000000F"/>
    <w:multiLevelType w:val="singleLevel"/>
    <w:tmpl w:val="0000000F"/>
    <w:lvl w:ilvl="0">
      <w:start w:val="4"/>
      <w:numFmt w:val="chineseCounting"/>
      <w:suff w:val="nothing"/>
      <w:lvlText w:val="%1、"/>
      <w:lvlJc w:val="left"/>
    </w:lvl>
  </w:abstractNum>
  <w:abstractNum w:abstractNumId="4" w15:restartNumberingAfterBreak="0">
    <w:nsid w:val="0000002C"/>
    <w:multiLevelType w:val="singleLevel"/>
    <w:tmpl w:val="0000002C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5" w15:restartNumberingAfterBreak="0">
    <w:nsid w:val="02B61CF4"/>
    <w:multiLevelType w:val="hybridMultilevel"/>
    <w:tmpl w:val="F5FE9F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44501C5"/>
    <w:multiLevelType w:val="hybridMultilevel"/>
    <w:tmpl w:val="0FA45638"/>
    <w:lvl w:ilvl="0" w:tplc="1AB262D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7BAAC5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9DE784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E6E20B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2B4669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0EA37A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FEC160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6FE1FE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9B863E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 w15:restartNumberingAfterBreak="0">
    <w:nsid w:val="08FC6946"/>
    <w:multiLevelType w:val="hybridMultilevel"/>
    <w:tmpl w:val="E8CC6EB0"/>
    <w:lvl w:ilvl="0" w:tplc="7E26F1A0">
      <w:start w:val="2"/>
      <w:numFmt w:val="decimal"/>
      <w:lvlText w:val="第%1章"/>
      <w:lvlJc w:val="left"/>
      <w:pPr>
        <w:ind w:left="732" w:hanging="7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9BE6E1B"/>
    <w:multiLevelType w:val="multilevel"/>
    <w:tmpl w:val="09BE6E1B"/>
    <w:lvl w:ilvl="0">
      <w:start w:val="1"/>
      <w:numFmt w:val="decimal"/>
      <w:lvlText w:val="（%1）"/>
      <w:lvlJc w:val="left"/>
      <w:pPr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0B630AF1"/>
    <w:multiLevelType w:val="multilevel"/>
    <w:tmpl w:val="0B630AF1"/>
    <w:lvl w:ilvl="0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（%2）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D466123"/>
    <w:multiLevelType w:val="hybridMultilevel"/>
    <w:tmpl w:val="B36CBDC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11094445"/>
    <w:multiLevelType w:val="multilevel"/>
    <w:tmpl w:val="11094445"/>
    <w:lvl w:ilvl="0">
      <w:start w:val="1"/>
      <w:numFmt w:val="decimal"/>
      <w:lvlText w:val="（%1）"/>
      <w:lvlJc w:val="left"/>
      <w:pPr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12783D24"/>
    <w:multiLevelType w:val="multilevel"/>
    <w:tmpl w:val="12783D24"/>
    <w:lvl w:ilvl="0">
      <w:start w:val="1"/>
      <w:numFmt w:val="decimal"/>
      <w:lvlText w:val="%1.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132E7992"/>
    <w:multiLevelType w:val="hybridMultilevel"/>
    <w:tmpl w:val="E4FE9F46"/>
    <w:lvl w:ilvl="0" w:tplc="27E4D040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5DB2B59"/>
    <w:multiLevelType w:val="hybridMultilevel"/>
    <w:tmpl w:val="251AD06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7B8352D"/>
    <w:multiLevelType w:val="multilevel"/>
    <w:tmpl w:val="17B8352D"/>
    <w:lvl w:ilvl="0">
      <w:start w:val="1"/>
      <w:numFmt w:val="decimal"/>
      <w:lvlText w:val="（%1）"/>
      <w:lvlJc w:val="left"/>
      <w:pPr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6" w15:restartNumberingAfterBreak="0">
    <w:nsid w:val="17DC15D7"/>
    <w:multiLevelType w:val="hybridMultilevel"/>
    <w:tmpl w:val="3A4A7C8E"/>
    <w:lvl w:ilvl="0" w:tplc="EF9E1A6E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B627BA6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1CEAA77A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7A80700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54EF3F8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20ECDE4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C307184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E3835F4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4E208F48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17FF5906"/>
    <w:multiLevelType w:val="hybridMultilevel"/>
    <w:tmpl w:val="C8B2036C"/>
    <w:lvl w:ilvl="0" w:tplc="5128BF98">
      <w:start w:val="5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8" w15:restartNumberingAfterBreak="0">
    <w:nsid w:val="1BA37E52"/>
    <w:multiLevelType w:val="hybridMultilevel"/>
    <w:tmpl w:val="7E96B1D4"/>
    <w:lvl w:ilvl="0" w:tplc="6A164160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C7A32CC"/>
    <w:multiLevelType w:val="hybridMultilevel"/>
    <w:tmpl w:val="2438C934"/>
    <w:lvl w:ilvl="0" w:tplc="BB8A52F6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1D1E2F96"/>
    <w:multiLevelType w:val="hybridMultilevel"/>
    <w:tmpl w:val="CF06A5A4"/>
    <w:lvl w:ilvl="0" w:tplc="591E64A6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6A53A5F"/>
    <w:multiLevelType w:val="hybridMultilevel"/>
    <w:tmpl w:val="03C01AA8"/>
    <w:lvl w:ilvl="0" w:tplc="4638696E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8F50C5F"/>
    <w:multiLevelType w:val="multilevel"/>
    <w:tmpl w:val="28F50C5F"/>
    <w:lvl w:ilvl="0">
      <w:start w:val="1"/>
      <w:numFmt w:val="decimal"/>
      <w:lvlText w:val="（%1）"/>
      <w:lvlJc w:val="left"/>
      <w:pPr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3" w15:restartNumberingAfterBreak="0">
    <w:nsid w:val="2CDC3A0F"/>
    <w:multiLevelType w:val="hybridMultilevel"/>
    <w:tmpl w:val="E82C7FAE"/>
    <w:lvl w:ilvl="0" w:tplc="0CA4593C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44A485E"/>
    <w:multiLevelType w:val="multilevel"/>
    <w:tmpl w:val="344A485E"/>
    <w:lvl w:ilvl="0">
      <w:start w:val="1"/>
      <w:numFmt w:val="decimal"/>
      <w:lvlText w:val="（%1）"/>
      <w:lvlJc w:val="left"/>
      <w:pPr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5" w15:restartNumberingAfterBreak="0">
    <w:nsid w:val="34E56C90"/>
    <w:multiLevelType w:val="hybridMultilevel"/>
    <w:tmpl w:val="2126FC2C"/>
    <w:lvl w:ilvl="0" w:tplc="363E5AA0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7AD2722"/>
    <w:multiLevelType w:val="hybridMultilevel"/>
    <w:tmpl w:val="0F9E705E"/>
    <w:lvl w:ilvl="0" w:tplc="1A0A3C56">
      <w:start w:val="1"/>
      <w:numFmt w:val="japaneseCounting"/>
      <w:lvlText w:val="第%1章"/>
      <w:lvlJc w:val="left"/>
      <w:pPr>
        <w:ind w:left="732" w:hanging="7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8C113FA"/>
    <w:multiLevelType w:val="hybridMultilevel"/>
    <w:tmpl w:val="0F9E705E"/>
    <w:lvl w:ilvl="0" w:tplc="1A0A3C56">
      <w:start w:val="1"/>
      <w:numFmt w:val="japaneseCounting"/>
      <w:lvlText w:val="第%1章"/>
      <w:lvlJc w:val="left"/>
      <w:pPr>
        <w:ind w:left="732" w:hanging="7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8D177D3"/>
    <w:multiLevelType w:val="hybridMultilevel"/>
    <w:tmpl w:val="6ECAD79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 w15:restartNumberingAfterBreak="0">
    <w:nsid w:val="39A22ADC"/>
    <w:multiLevelType w:val="hybridMultilevel"/>
    <w:tmpl w:val="BAC81472"/>
    <w:lvl w:ilvl="0" w:tplc="A79EC150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E587783"/>
    <w:multiLevelType w:val="hybridMultilevel"/>
    <w:tmpl w:val="830CD408"/>
    <w:lvl w:ilvl="0" w:tplc="8BE68916">
      <w:start w:val="4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1" w15:restartNumberingAfterBreak="0">
    <w:nsid w:val="406E0669"/>
    <w:multiLevelType w:val="hybridMultilevel"/>
    <w:tmpl w:val="8774EC20"/>
    <w:lvl w:ilvl="0" w:tplc="BEBEF02C">
      <w:start w:val="1"/>
      <w:numFmt w:val="japaneseCounting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8204A6E"/>
    <w:multiLevelType w:val="hybridMultilevel"/>
    <w:tmpl w:val="3246F9B0"/>
    <w:lvl w:ilvl="0" w:tplc="A8987C20">
      <w:start w:val="1"/>
      <w:numFmt w:val="decimal"/>
      <w:lvlText w:val="%1　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BE72957"/>
    <w:multiLevelType w:val="hybridMultilevel"/>
    <w:tmpl w:val="F3267A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4CCC7632"/>
    <w:multiLevelType w:val="hybridMultilevel"/>
    <w:tmpl w:val="02BA0776"/>
    <w:lvl w:ilvl="0" w:tplc="1BD88536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4CF77471"/>
    <w:multiLevelType w:val="multilevel"/>
    <w:tmpl w:val="4CF77471"/>
    <w:lvl w:ilvl="0">
      <w:start w:val="1"/>
      <w:numFmt w:val="decimal"/>
      <w:lvlText w:val="（%1）"/>
      <w:lvlJc w:val="left"/>
      <w:pPr>
        <w:ind w:left="900" w:hanging="420"/>
      </w:pPr>
      <w:rPr>
        <w:rFonts w:hint="eastAsia"/>
      </w:rPr>
    </w:lvl>
    <w:lvl w:ilvl="1">
      <w:start w:val="1"/>
      <w:numFmt w:val="decimal"/>
      <w:lvlText w:val="（%2）"/>
      <w:lvlJc w:val="left"/>
      <w:pPr>
        <w:ind w:left="1725" w:hanging="825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36" w15:restartNumberingAfterBreak="0">
    <w:nsid w:val="53467E21"/>
    <w:multiLevelType w:val="hybridMultilevel"/>
    <w:tmpl w:val="F5FE9F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4F166BD"/>
    <w:multiLevelType w:val="hybridMultilevel"/>
    <w:tmpl w:val="399EBB82"/>
    <w:lvl w:ilvl="0" w:tplc="AE5EEDC4">
      <w:start w:val="1"/>
      <w:numFmt w:val="japaneseCounting"/>
      <w:lvlText w:val="第%1章"/>
      <w:lvlJc w:val="left"/>
      <w:pPr>
        <w:ind w:left="732" w:hanging="7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66533C1"/>
    <w:multiLevelType w:val="hybridMultilevel"/>
    <w:tmpl w:val="23B2B1E6"/>
    <w:lvl w:ilvl="0" w:tplc="63344658">
      <w:start w:val="3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9" w15:restartNumberingAfterBreak="0">
    <w:nsid w:val="57C45129"/>
    <w:multiLevelType w:val="hybridMultilevel"/>
    <w:tmpl w:val="875E8AD8"/>
    <w:lvl w:ilvl="0" w:tplc="5ED0B440">
      <w:start w:val="1"/>
      <w:numFmt w:val="japaneseCounting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58433BC4"/>
    <w:multiLevelType w:val="hybridMultilevel"/>
    <w:tmpl w:val="2BD29198"/>
    <w:lvl w:ilvl="0" w:tplc="0A3880D4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672A564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0042CA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6A455E8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8220CD0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448F38E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2F0644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66C123A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2BEFB12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1" w15:restartNumberingAfterBreak="0">
    <w:nsid w:val="5D56688B"/>
    <w:multiLevelType w:val="multilevel"/>
    <w:tmpl w:val="5D56688B"/>
    <w:lvl w:ilvl="0">
      <w:start w:val="1"/>
      <w:numFmt w:val="decimal"/>
      <w:lvlText w:val="（%1）"/>
      <w:lvlJc w:val="left"/>
      <w:pPr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42" w15:restartNumberingAfterBreak="0">
    <w:nsid w:val="60E91073"/>
    <w:multiLevelType w:val="hybridMultilevel"/>
    <w:tmpl w:val="013C9CCC"/>
    <w:lvl w:ilvl="0" w:tplc="D1901BD4">
      <w:start w:val="1"/>
      <w:numFmt w:val="japaneseCounting"/>
      <w:lvlText w:val="%1、"/>
      <w:lvlJc w:val="left"/>
      <w:pPr>
        <w:ind w:left="108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3" w15:restartNumberingAfterBreak="0">
    <w:nsid w:val="629B308B"/>
    <w:multiLevelType w:val="hybridMultilevel"/>
    <w:tmpl w:val="251AD06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1C31B41"/>
    <w:multiLevelType w:val="multilevel"/>
    <w:tmpl w:val="71C31B41"/>
    <w:lvl w:ilvl="0">
      <w:start w:val="4"/>
      <w:numFmt w:val="japaneseCounting"/>
      <w:lvlText w:val="%1、"/>
      <w:lvlJc w:val="left"/>
      <w:pPr>
        <w:ind w:left="1322" w:hanging="7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2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62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82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702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22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42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962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82" w:hanging="420"/>
      </w:pPr>
      <w:rPr>
        <w:rFonts w:cs="Times New Roman"/>
      </w:rPr>
    </w:lvl>
  </w:abstractNum>
  <w:abstractNum w:abstractNumId="45" w15:restartNumberingAfterBreak="0">
    <w:nsid w:val="71F520CC"/>
    <w:multiLevelType w:val="hybridMultilevel"/>
    <w:tmpl w:val="F3267A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236506B"/>
    <w:multiLevelType w:val="multilevel"/>
    <w:tmpl w:val="7236506B"/>
    <w:lvl w:ilvl="0">
      <w:start w:val="1"/>
      <w:numFmt w:val="decimal"/>
      <w:lvlText w:val="%1.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47" w15:restartNumberingAfterBreak="0">
    <w:nsid w:val="75B87793"/>
    <w:multiLevelType w:val="hybridMultilevel"/>
    <w:tmpl w:val="1AA0CA94"/>
    <w:lvl w:ilvl="0" w:tplc="A50EAE38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8" w15:restartNumberingAfterBreak="0">
    <w:nsid w:val="765D2995"/>
    <w:multiLevelType w:val="hybridMultilevel"/>
    <w:tmpl w:val="FEE43996"/>
    <w:lvl w:ilvl="0" w:tplc="2ACEA832">
      <w:start w:val="1"/>
      <w:numFmt w:val="japaneseCounting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7D113D2F"/>
    <w:multiLevelType w:val="hybridMultilevel"/>
    <w:tmpl w:val="109A69BA"/>
    <w:lvl w:ilvl="0" w:tplc="8384DA02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3"/>
    </w:lvlOverride>
  </w:num>
  <w:num w:numId="2">
    <w:abstractNumId w:val="4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6"/>
    </w:lvlOverride>
  </w:num>
  <w:num w:numId="4">
    <w:abstractNumId w:val="4"/>
    <w:lvlOverride w:ilvl="0">
      <w:startOverride w:val="1"/>
    </w:lvlOverride>
  </w:num>
  <w:num w:numId="5">
    <w:abstractNumId w:val="47"/>
  </w:num>
  <w:num w:numId="6">
    <w:abstractNumId w:val="38"/>
  </w:num>
  <w:num w:numId="7">
    <w:abstractNumId w:val="30"/>
  </w:num>
  <w:num w:numId="8">
    <w:abstractNumId w:val="3"/>
  </w:num>
  <w:num w:numId="9">
    <w:abstractNumId w:val="17"/>
  </w:num>
  <w:num w:numId="10">
    <w:abstractNumId w:val="12"/>
  </w:num>
  <w:num w:numId="11">
    <w:abstractNumId w:val="28"/>
  </w:num>
  <w:num w:numId="12">
    <w:abstractNumId w:val="24"/>
  </w:num>
  <w:num w:numId="13">
    <w:abstractNumId w:val="11"/>
  </w:num>
  <w:num w:numId="14">
    <w:abstractNumId w:val="15"/>
  </w:num>
  <w:num w:numId="15">
    <w:abstractNumId w:val="35"/>
  </w:num>
  <w:num w:numId="16">
    <w:abstractNumId w:val="9"/>
  </w:num>
  <w:num w:numId="17">
    <w:abstractNumId w:val="41"/>
  </w:num>
  <w:num w:numId="18">
    <w:abstractNumId w:val="22"/>
  </w:num>
  <w:num w:numId="19">
    <w:abstractNumId w:val="8"/>
  </w:num>
  <w:num w:numId="20">
    <w:abstractNumId w:val="46"/>
  </w:num>
  <w:num w:numId="21">
    <w:abstractNumId w:val="10"/>
  </w:num>
  <w:num w:numId="22">
    <w:abstractNumId w:val="43"/>
  </w:num>
  <w:num w:numId="23">
    <w:abstractNumId w:val="14"/>
  </w:num>
  <w:num w:numId="24">
    <w:abstractNumId w:val="2"/>
  </w:num>
  <w:num w:numId="25">
    <w:abstractNumId w:val="32"/>
  </w:num>
  <w:num w:numId="26">
    <w:abstractNumId w:val="42"/>
  </w:num>
  <w:num w:numId="27">
    <w:abstractNumId w:val="45"/>
  </w:num>
  <w:num w:numId="28">
    <w:abstractNumId w:val="18"/>
  </w:num>
  <w:num w:numId="29">
    <w:abstractNumId w:val="20"/>
  </w:num>
  <w:num w:numId="30">
    <w:abstractNumId w:val="25"/>
  </w:num>
  <w:num w:numId="31">
    <w:abstractNumId w:val="33"/>
  </w:num>
  <w:num w:numId="32">
    <w:abstractNumId w:val="5"/>
  </w:num>
  <w:num w:numId="33">
    <w:abstractNumId w:val="19"/>
  </w:num>
  <w:num w:numId="34">
    <w:abstractNumId w:val="16"/>
  </w:num>
  <w:num w:numId="35">
    <w:abstractNumId w:val="40"/>
  </w:num>
  <w:num w:numId="36">
    <w:abstractNumId w:val="49"/>
  </w:num>
  <w:num w:numId="37">
    <w:abstractNumId w:val="6"/>
  </w:num>
  <w:num w:numId="38">
    <w:abstractNumId w:val="21"/>
  </w:num>
  <w:num w:numId="39">
    <w:abstractNumId w:val="36"/>
  </w:num>
  <w:num w:numId="40">
    <w:abstractNumId w:val="27"/>
  </w:num>
  <w:num w:numId="41">
    <w:abstractNumId w:val="37"/>
  </w:num>
  <w:num w:numId="42">
    <w:abstractNumId w:val="26"/>
  </w:num>
  <w:num w:numId="43">
    <w:abstractNumId w:val="7"/>
  </w:num>
  <w:num w:numId="44">
    <w:abstractNumId w:val="34"/>
  </w:num>
  <w:num w:numId="45">
    <w:abstractNumId w:val="23"/>
  </w:num>
  <w:num w:numId="46">
    <w:abstractNumId w:val="29"/>
  </w:num>
  <w:num w:numId="47">
    <w:abstractNumId w:val="13"/>
  </w:num>
  <w:num w:numId="48">
    <w:abstractNumId w:val="31"/>
  </w:num>
  <w:num w:numId="49">
    <w:abstractNumId w:val="4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3C"/>
    <w:rsid w:val="00005B33"/>
    <w:rsid w:val="0001139B"/>
    <w:rsid w:val="00032F06"/>
    <w:rsid w:val="00045DDA"/>
    <w:rsid w:val="00085073"/>
    <w:rsid w:val="00087D2B"/>
    <w:rsid w:val="000F0257"/>
    <w:rsid w:val="000F6A3C"/>
    <w:rsid w:val="00125BAB"/>
    <w:rsid w:val="0012613A"/>
    <w:rsid w:val="00192080"/>
    <w:rsid w:val="001967EC"/>
    <w:rsid w:val="001B4D28"/>
    <w:rsid w:val="001C4EFA"/>
    <w:rsid w:val="001D5571"/>
    <w:rsid w:val="001E13E3"/>
    <w:rsid w:val="001F07D3"/>
    <w:rsid w:val="00213BFD"/>
    <w:rsid w:val="002344A1"/>
    <w:rsid w:val="002477D8"/>
    <w:rsid w:val="00247964"/>
    <w:rsid w:val="002540F2"/>
    <w:rsid w:val="00255676"/>
    <w:rsid w:val="00261908"/>
    <w:rsid w:val="002763D7"/>
    <w:rsid w:val="002939EB"/>
    <w:rsid w:val="002B28A9"/>
    <w:rsid w:val="002D1BA8"/>
    <w:rsid w:val="003069B2"/>
    <w:rsid w:val="00336DE5"/>
    <w:rsid w:val="00341C16"/>
    <w:rsid w:val="00363820"/>
    <w:rsid w:val="00367197"/>
    <w:rsid w:val="00367E2C"/>
    <w:rsid w:val="00381D0A"/>
    <w:rsid w:val="003860FF"/>
    <w:rsid w:val="003943E9"/>
    <w:rsid w:val="003A1792"/>
    <w:rsid w:val="003A33DC"/>
    <w:rsid w:val="003A3430"/>
    <w:rsid w:val="003A3856"/>
    <w:rsid w:val="003B665A"/>
    <w:rsid w:val="003C57DC"/>
    <w:rsid w:val="003C7EE9"/>
    <w:rsid w:val="003D04DF"/>
    <w:rsid w:val="00401E17"/>
    <w:rsid w:val="00412034"/>
    <w:rsid w:val="0041322B"/>
    <w:rsid w:val="00424F6F"/>
    <w:rsid w:val="00435D61"/>
    <w:rsid w:val="00436881"/>
    <w:rsid w:val="00441600"/>
    <w:rsid w:val="00447E51"/>
    <w:rsid w:val="004833FD"/>
    <w:rsid w:val="004A17C8"/>
    <w:rsid w:val="004B7FC8"/>
    <w:rsid w:val="004C3646"/>
    <w:rsid w:val="004D2CED"/>
    <w:rsid w:val="004E108F"/>
    <w:rsid w:val="004E6170"/>
    <w:rsid w:val="004F7005"/>
    <w:rsid w:val="00507C3C"/>
    <w:rsid w:val="005209E3"/>
    <w:rsid w:val="005460D9"/>
    <w:rsid w:val="00552399"/>
    <w:rsid w:val="00564F36"/>
    <w:rsid w:val="00567358"/>
    <w:rsid w:val="00582A85"/>
    <w:rsid w:val="005B3928"/>
    <w:rsid w:val="005C5F7E"/>
    <w:rsid w:val="005F3592"/>
    <w:rsid w:val="006334ED"/>
    <w:rsid w:val="00647649"/>
    <w:rsid w:val="00663575"/>
    <w:rsid w:val="00670E05"/>
    <w:rsid w:val="00674A27"/>
    <w:rsid w:val="00681DCB"/>
    <w:rsid w:val="006A4736"/>
    <w:rsid w:val="006C05FE"/>
    <w:rsid w:val="007105FB"/>
    <w:rsid w:val="0072521F"/>
    <w:rsid w:val="0074013C"/>
    <w:rsid w:val="00751596"/>
    <w:rsid w:val="0075608C"/>
    <w:rsid w:val="00791B58"/>
    <w:rsid w:val="007C6ED8"/>
    <w:rsid w:val="007D0547"/>
    <w:rsid w:val="007F06A1"/>
    <w:rsid w:val="007F5972"/>
    <w:rsid w:val="00805131"/>
    <w:rsid w:val="00805F3F"/>
    <w:rsid w:val="008205F9"/>
    <w:rsid w:val="008277D5"/>
    <w:rsid w:val="00835918"/>
    <w:rsid w:val="00840D72"/>
    <w:rsid w:val="008455ED"/>
    <w:rsid w:val="00871038"/>
    <w:rsid w:val="0088313A"/>
    <w:rsid w:val="008A76AB"/>
    <w:rsid w:val="008C3784"/>
    <w:rsid w:val="008D7ECD"/>
    <w:rsid w:val="008F72B3"/>
    <w:rsid w:val="00922DFA"/>
    <w:rsid w:val="00924227"/>
    <w:rsid w:val="00930796"/>
    <w:rsid w:val="00932F6A"/>
    <w:rsid w:val="009333CB"/>
    <w:rsid w:val="0094205D"/>
    <w:rsid w:val="009A5F3A"/>
    <w:rsid w:val="009B1CA2"/>
    <w:rsid w:val="009C2046"/>
    <w:rsid w:val="009C4D16"/>
    <w:rsid w:val="009C7149"/>
    <w:rsid w:val="009D5346"/>
    <w:rsid w:val="009E2329"/>
    <w:rsid w:val="00A11045"/>
    <w:rsid w:val="00A1116C"/>
    <w:rsid w:val="00A54E34"/>
    <w:rsid w:val="00A601FF"/>
    <w:rsid w:val="00A922D2"/>
    <w:rsid w:val="00A93F0C"/>
    <w:rsid w:val="00A95D58"/>
    <w:rsid w:val="00AC08DA"/>
    <w:rsid w:val="00B041C8"/>
    <w:rsid w:val="00B31C27"/>
    <w:rsid w:val="00B513D8"/>
    <w:rsid w:val="00B6521B"/>
    <w:rsid w:val="00B802EB"/>
    <w:rsid w:val="00BA7A49"/>
    <w:rsid w:val="00BF1F4D"/>
    <w:rsid w:val="00C330AC"/>
    <w:rsid w:val="00C51393"/>
    <w:rsid w:val="00C85B15"/>
    <w:rsid w:val="00C949C1"/>
    <w:rsid w:val="00C975E3"/>
    <w:rsid w:val="00CD545D"/>
    <w:rsid w:val="00CD6890"/>
    <w:rsid w:val="00CE05D4"/>
    <w:rsid w:val="00CE292E"/>
    <w:rsid w:val="00CE48D0"/>
    <w:rsid w:val="00CE7552"/>
    <w:rsid w:val="00D37C40"/>
    <w:rsid w:val="00D6580A"/>
    <w:rsid w:val="00D674C7"/>
    <w:rsid w:val="00D92075"/>
    <w:rsid w:val="00DA3AF7"/>
    <w:rsid w:val="00DA3D19"/>
    <w:rsid w:val="00DA6E19"/>
    <w:rsid w:val="00DC6B1D"/>
    <w:rsid w:val="00DF1EA3"/>
    <w:rsid w:val="00DF495F"/>
    <w:rsid w:val="00E11395"/>
    <w:rsid w:val="00E5191B"/>
    <w:rsid w:val="00E66378"/>
    <w:rsid w:val="00E675CC"/>
    <w:rsid w:val="00E83616"/>
    <w:rsid w:val="00E86F4B"/>
    <w:rsid w:val="00EC2FCB"/>
    <w:rsid w:val="00EE79D9"/>
    <w:rsid w:val="00F03F30"/>
    <w:rsid w:val="00F21D2D"/>
    <w:rsid w:val="00F235C9"/>
    <w:rsid w:val="00F2627F"/>
    <w:rsid w:val="00F423B7"/>
    <w:rsid w:val="00F440A2"/>
    <w:rsid w:val="00F56DC3"/>
    <w:rsid w:val="00F72661"/>
    <w:rsid w:val="00FA10CA"/>
    <w:rsid w:val="00FB5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856070"/>
  <w15:docId w15:val="{73BBAB3A-D4CE-4261-BCF6-4629FB59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5608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45D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045DDA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rsid w:val="00045D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045DDA"/>
    <w:rPr>
      <w:rFonts w:cs="Times New Roman"/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045DDA"/>
    <w:pPr>
      <w:ind w:firstLineChars="200" w:firstLine="420"/>
    </w:pPr>
  </w:style>
  <w:style w:type="paragraph" w:styleId="a8">
    <w:name w:val="Body Text Indent"/>
    <w:basedOn w:val="a"/>
    <w:link w:val="a9"/>
    <w:uiPriority w:val="99"/>
    <w:rsid w:val="00A601FF"/>
    <w:pPr>
      <w:ind w:left="363" w:hangingChars="173" w:hanging="363"/>
    </w:pPr>
  </w:style>
  <w:style w:type="character" w:customStyle="1" w:styleId="a9">
    <w:name w:val="正文文本缩进 字符"/>
    <w:basedOn w:val="a0"/>
    <w:link w:val="a8"/>
    <w:uiPriority w:val="99"/>
    <w:locked/>
    <w:rsid w:val="00A601FF"/>
    <w:rPr>
      <w:rFonts w:cs="Times New Roman"/>
      <w:kern w:val="2"/>
      <w:sz w:val="24"/>
      <w:szCs w:val="24"/>
    </w:rPr>
  </w:style>
  <w:style w:type="paragraph" w:styleId="aa">
    <w:name w:val="Normal (Web)"/>
    <w:basedOn w:val="a"/>
    <w:rsid w:val="00A601FF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styleId="ab">
    <w:name w:val="Hyperlink"/>
    <w:basedOn w:val="a0"/>
    <w:uiPriority w:val="99"/>
    <w:semiHidden/>
    <w:unhideWhenUsed/>
    <w:rsid w:val="004F7005"/>
    <w:rPr>
      <w:color w:val="0000FF"/>
      <w:u w:val="single"/>
    </w:rPr>
  </w:style>
  <w:style w:type="paragraph" w:styleId="2">
    <w:name w:val="Body Text Indent 2"/>
    <w:basedOn w:val="a"/>
    <w:link w:val="20"/>
    <w:rsid w:val="002B28A9"/>
    <w:pPr>
      <w:spacing w:after="120" w:line="480" w:lineRule="auto"/>
      <w:ind w:leftChars="200" w:left="420"/>
    </w:pPr>
  </w:style>
  <w:style w:type="character" w:customStyle="1" w:styleId="20">
    <w:name w:val="正文文本缩进 2 字符"/>
    <w:basedOn w:val="a0"/>
    <w:link w:val="2"/>
    <w:rsid w:val="002B28A9"/>
    <w:rPr>
      <w:kern w:val="2"/>
      <w:sz w:val="21"/>
      <w:szCs w:val="24"/>
    </w:rPr>
  </w:style>
  <w:style w:type="paragraph" w:styleId="ac">
    <w:name w:val="Plain Text"/>
    <w:basedOn w:val="a"/>
    <w:link w:val="ad"/>
    <w:rsid w:val="002B28A9"/>
    <w:rPr>
      <w:rFonts w:ascii="宋体" w:hAnsi="Courier New" w:hint="eastAsia"/>
      <w:szCs w:val="20"/>
    </w:rPr>
  </w:style>
  <w:style w:type="character" w:customStyle="1" w:styleId="ad">
    <w:name w:val="纯文本 字符"/>
    <w:basedOn w:val="a0"/>
    <w:link w:val="ac"/>
    <w:rsid w:val="002B28A9"/>
    <w:rPr>
      <w:rFonts w:ascii="宋体" w:hAnsi="Courier New"/>
      <w:kern w:val="2"/>
      <w:sz w:val="21"/>
    </w:rPr>
  </w:style>
  <w:style w:type="paragraph" w:styleId="ae">
    <w:name w:val="Balloon Text"/>
    <w:basedOn w:val="a"/>
    <w:link w:val="af"/>
    <w:uiPriority w:val="99"/>
    <w:semiHidden/>
    <w:unhideWhenUsed/>
    <w:rsid w:val="00424F6F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424F6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8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272589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41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3066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9813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211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6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98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090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36031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5032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7655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4498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89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7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8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1163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704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083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5952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330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244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3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9426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857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950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119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476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813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ourses.cn/imooc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DB7B9-E508-4061-B3E3-902E5B1CF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12</Pages>
  <Words>712</Words>
  <Characters>4059</Characters>
  <Application>Microsoft Office Word</Application>
  <DocSecurity>0</DocSecurity>
  <Lines>33</Lines>
  <Paragraphs>9</Paragraphs>
  <ScaleCrop>false</ScaleCrop>
  <Company>Microsoft</Company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Administraor</dc:creator>
  <cp:lastModifiedBy>露 陈</cp:lastModifiedBy>
  <cp:revision>33</cp:revision>
  <cp:lastPrinted>2019-09-20T00:38:00Z</cp:lastPrinted>
  <dcterms:created xsi:type="dcterms:W3CDTF">2019-09-25T09:19:00Z</dcterms:created>
  <dcterms:modified xsi:type="dcterms:W3CDTF">2019-09-27T03:28:00Z</dcterms:modified>
</cp:coreProperties>
</file>